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721DAA" w:rsidRPr="008B5E83" w14:paraId="229452E1" w14:textId="77777777" w:rsidTr="008B448B">
        <w:tc>
          <w:tcPr>
            <w:tcW w:w="10065" w:type="dxa"/>
            <w:gridSpan w:val="2"/>
          </w:tcPr>
          <w:p w14:paraId="4C16D273" w14:textId="77777777" w:rsidR="00721DAA" w:rsidRPr="008B5E83" w:rsidRDefault="00721DAA" w:rsidP="008B448B">
            <w:pPr>
              <w:pStyle w:val="BasistekstEmtio"/>
              <w:rPr>
                <w:rFonts w:cs="Arial"/>
                <w:b/>
                <w:bCs/>
                <w:szCs w:val="19"/>
              </w:rPr>
            </w:pPr>
            <w:r w:rsidRPr="008B5E83">
              <w:rPr>
                <w:rFonts w:cs="Arial"/>
                <w:b/>
                <w:bCs/>
                <w:szCs w:val="19"/>
              </w:rPr>
              <w:t>Kansendossier</w:t>
            </w:r>
          </w:p>
        </w:tc>
      </w:tr>
      <w:tr w:rsidR="00721DAA" w:rsidRPr="008B5E83" w14:paraId="390AF484" w14:textId="77777777" w:rsidTr="008B448B">
        <w:tc>
          <w:tcPr>
            <w:tcW w:w="10065" w:type="dxa"/>
            <w:gridSpan w:val="2"/>
          </w:tcPr>
          <w:p w14:paraId="2F3C580F" w14:textId="77777777" w:rsidR="00721DAA" w:rsidRPr="008B5E83" w:rsidRDefault="00721DAA" w:rsidP="008B448B">
            <w:pPr>
              <w:pStyle w:val="BasistekstEmtio"/>
              <w:rPr>
                <w:rFonts w:cs="Arial"/>
                <w:szCs w:val="19"/>
              </w:rPr>
            </w:pPr>
            <w:r w:rsidRPr="008B5E83">
              <w:rPr>
                <w:rFonts w:cs="Arial"/>
                <w:szCs w:val="19"/>
              </w:rPr>
              <w:t xml:space="preserve">Graag hier de extra opties beschrijven. Op welke wijze dragen deze bij aan het realiseren van de </w:t>
            </w:r>
            <w:r>
              <w:rPr>
                <w:rFonts w:cs="Arial"/>
                <w:szCs w:val="19"/>
              </w:rPr>
              <w:t>doe</w:t>
            </w:r>
            <w:r w:rsidRPr="008B5E83">
              <w:rPr>
                <w:rFonts w:cs="Arial"/>
                <w:szCs w:val="19"/>
              </w:rPr>
              <w:t>lstellingen</w:t>
            </w:r>
            <w:r>
              <w:rPr>
                <w:rFonts w:cs="Arial"/>
                <w:szCs w:val="19"/>
              </w:rPr>
              <w:t>, uitgangspunten en kaders</w:t>
            </w:r>
            <w:r w:rsidRPr="008B5E83">
              <w:rPr>
                <w:rFonts w:cs="Arial"/>
                <w:szCs w:val="19"/>
              </w:rPr>
              <w:t>? Onderbouwd met prestatie-informatie.</w:t>
            </w:r>
          </w:p>
        </w:tc>
      </w:tr>
      <w:tr w:rsidR="00721DAA" w:rsidRPr="008B5E83" w14:paraId="5E6C1442" w14:textId="77777777" w:rsidTr="008B448B">
        <w:tc>
          <w:tcPr>
            <w:tcW w:w="3233" w:type="dxa"/>
          </w:tcPr>
          <w:p w14:paraId="74534737" w14:textId="77777777" w:rsidR="00721DAA" w:rsidRPr="008B5E83" w:rsidRDefault="00721DAA" w:rsidP="008B448B">
            <w:pPr>
              <w:pStyle w:val="BasistekstEmtio"/>
              <w:rPr>
                <w:rFonts w:cs="Arial"/>
                <w:b/>
                <w:szCs w:val="19"/>
              </w:rPr>
            </w:pPr>
            <w:r w:rsidRPr="008B5E83">
              <w:rPr>
                <w:rFonts w:cs="Arial"/>
                <w:b/>
                <w:szCs w:val="19"/>
              </w:rPr>
              <w:t>Kans 1</w:t>
            </w:r>
          </w:p>
        </w:tc>
        <w:tc>
          <w:tcPr>
            <w:tcW w:w="6832" w:type="dxa"/>
          </w:tcPr>
          <w:p w14:paraId="39DFEBF6" w14:textId="1C96DA34" w:rsidR="00721DAA" w:rsidRPr="00360A1B" w:rsidRDefault="00721DAA" w:rsidP="008B448B">
            <w:pPr>
              <w:pStyle w:val="BasistekstEmtio"/>
              <w:rPr>
                <w:rFonts w:cs="Arial"/>
                <w:b/>
                <w:bCs/>
                <w:i/>
                <w:iCs/>
                <w:szCs w:val="19"/>
              </w:rPr>
            </w:pPr>
          </w:p>
        </w:tc>
      </w:tr>
      <w:tr w:rsidR="00721DAA" w:rsidRPr="008B5E83" w14:paraId="1391ED71" w14:textId="77777777" w:rsidTr="008B448B">
        <w:tc>
          <w:tcPr>
            <w:tcW w:w="3233" w:type="dxa"/>
          </w:tcPr>
          <w:p w14:paraId="73520449" w14:textId="77777777" w:rsidR="00721DAA" w:rsidRPr="008B5E83" w:rsidRDefault="00721DAA" w:rsidP="008B448B">
            <w:pPr>
              <w:pStyle w:val="BasistekstEmtio"/>
              <w:rPr>
                <w:rFonts w:cs="Arial"/>
                <w:szCs w:val="19"/>
              </w:rPr>
            </w:pPr>
            <w:r w:rsidRPr="008B5E83">
              <w:rPr>
                <w:rFonts w:cs="Arial"/>
                <w:szCs w:val="19"/>
              </w:rPr>
              <w:t>Op welke wijze draagt deze kans extra bij aan het realiseren van de doelstelling</w:t>
            </w:r>
            <w:r>
              <w:rPr>
                <w:rFonts w:cs="Arial"/>
                <w:szCs w:val="19"/>
              </w:rPr>
              <w:t>en, uitgangspunten en kaders</w:t>
            </w:r>
            <w:r w:rsidRPr="008B5E83">
              <w:rPr>
                <w:rFonts w:cs="Arial"/>
                <w:szCs w:val="19"/>
              </w:rPr>
              <w:t>?</w:t>
            </w:r>
          </w:p>
        </w:tc>
        <w:tc>
          <w:tcPr>
            <w:tcW w:w="6832" w:type="dxa"/>
          </w:tcPr>
          <w:p w14:paraId="2C7B5C55" w14:textId="77777777" w:rsidR="00721DAA" w:rsidRPr="008B5E83" w:rsidRDefault="00721DAA" w:rsidP="008B448B">
            <w:pPr>
              <w:pStyle w:val="BasistekstEmtio"/>
              <w:rPr>
                <w:rFonts w:cs="Arial"/>
                <w:szCs w:val="19"/>
              </w:rPr>
            </w:pPr>
          </w:p>
        </w:tc>
      </w:tr>
      <w:tr w:rsidR="00721DAA" w:rsidRPr="008B5E83" w14:paraId="7F260F9B" w14:textId="77777777" w:rsidTr="008B448B">
        <w:tc>
          <w:tcPr>
            <w:tcW w:w="3233" w:type="dxa"/>
          </w:tcPr>
          <w:p w14:paraId="604EC33E" w14:textId="77777777" w:rsidR="00721DAA" w:rsidRPr="008B5E83" w:rsidRDefault="00721DAA" w:rsidP="008B448B">
            <w:pPr>
              <w:pStyle w:val="BasistekstEmtio"/>
              <w:rPr>
                <w:rFonts w:cs="Arial"/>
                <w:szCs w:val="19"/>
              </w:rPr>
            </w:pPr>
            <w:r w:rsidRPr="008B5E83">
              <w:rPr>
                <w:rFonts w:cs="Arial"/>
                <w:szCs w:val="19"/>
              </w:rPr>
              <w:t>Onderbouwing</w:t>
            </w:r>
          </w:p>
        </w:tc>
        <w:tc>
          <w:tcPr>
            <w:tcW w:w="6832" w:type="dxa"/>
          </w:tcPr>
          <w:p w14:paraId="48A50E65" w14:textId="77777777" w:rsidR="00721DAA" w:rsidRPr="008B5E83" w:rsidRDefault="00721DAA" w:rsidP="008B448B">
            <w:pPr>
              <w:pStyle w:val="BasistekstEmtio"/>
              <w:rPr>
                <w:rFonts w:cs="Arial"/>
                <w:szCs w:val="19"/>
              </w:rPr>
            </w:pPr>
          </w:p>
        </w:tc>
      </w:tr>
      <w:tr w:rsidR="00721DAA" w:rsidRPr="008B5E83" w14:paraId="3E4BA2F8" w14:textId="77777777" w:rsidTr="008B448B">
        <w:tc>
          <w:tcPr>
            <w:tcW w:w="3233" w:type="dxa"/>
          </w:tcPr>
          <w:p w14:paraId="00A6A22E" w14:textId="77777777" w:rsidR="00721DAA" w:rsidRPr="008B5E83" w:rsidRDefault="00721DAA" w:rsidP="008B448B">
            <w:pPr>
              <w:pStyle w:val="BasistekstEmtio"/>
              <w:rPr>
                <w:rFonts w:cs="Arial"/>
                <w:szCs w:val="19"/>
              </w:rPr>
            </w:pPr>
            <w:r>
              <w:rPr>
                <w:rFonts w:cs="Arial"/>
                <w:szCs w:val="19"/>
              </w:rPr>
              <w:t>Verwachte baten</w:t>
            </w:r>
          </w:p>
        </w:tc>
        <w:tc>
          <w:tcPr>
            <w:tcW w:w="6832" w:type="dxa"/>
          </w:tcPr>
          <w:p w14:paraId="13A86587" w14:textId="77777777" w:rsidR="00721DAA" w:rsidRPr="008B5E83" w:rsidRDefault="00721DAA" w:rsidP="008B448B">
            <w:pPr>
              <w:pStyle w:val="BasistekstEmtio"/>
              <w:rPr>
                <w:rFonts w:cs="Arial"/>
                <w:szCs w:val="19"/>
              </w:rPr>
            </w:pPr>
          </w:p>
        </w:tc>
      </w:tr>
      <w:tr w:rsidR="00721DAA" w:rsidRPr="008B5E83" w14:paraId="0FD3B8F6" w14:textId="77777777" w:rsidTr="008B448B">
        <w:tc>
          <w:tcPr>
            <w:tcW w:w="3233" w:type="dxa"/>
          </w:tcPr>
          <w:p w14:paraId="76B7C88A" w14:textId="77777777" w:rsidR="00721DAA" w:rsidRDefault="00721DAA" w:rsidP="008B448B">
            <w:pPr>
              <w:pStyle w:val="BasistekstEmtio"/>
              <w:rPr>
                <w:rFonts w:cs="Arial"/>
                <w:szCs w:val="19"/>
              </w:rPr>
            </w:pPr>
            <w:r>
              <w:rPr>
                <w:rFonts w:cs="Arial"/>
                <w:szCs w:val="19"/>
              </w:rPr>
              <w:t>Implementatie-inspanning / kosten</w:t>
            </w:r>
          </w:p>
        </w:tc>
        <w:tc>
          <w:tcPr>
            <w:tcW w:w="6832" w:type="dxa"/>
          </w:tcPr>
          <w:p w14:paraId="03954063" w14:textId="77777777" w:rsidR="00721DAA" w:rsidRPr="008B5E83" w:rsidRDefault="00721DAA" w:rsidP="008B448B">
            <w:pPr>
              <w:pStyle w:val="BasistekstEmtio"/>
              <w:rPr>
                <w:rFonts w:cs="Arial"/>
                <w:szCs w:val="19"/>
              </w:rPr>
            </w:pPr>
          </w:p>
        </w:tc>
      </w:tr>
      <w:tr w:rsidR="00721DAA" w:rsidRPr="008B5E83" w14:paraId="193E8634" w14:textId="77777777" w:rsidTr="008B448B">
        <w:tc>
          <w:tcPr>
            <w:tcW w:w="3233" w:type="dxa"/>
          </w:tcPr>
          <w:p w14:paraId="486B622D" w14:textId="77777777" w:rsidR="00721DAA" w:rsidRPr="008B5E83" w:rsidRDefault="00721DAA" w:rsidP="008B448B">
            <w:pPr>
              <w:pStyle w:val="BasistekstEmtio"/>
              <w:rPr>
                <w:rFonts w:cs="Arial"/>
                <w:szCs w:val="19"/>
              </w:rPr>
            </w:pPr>
            <w:r>
              <w:rPr>
                <w:rFonts w:cs="Arial"/>
                <w:szCs w:val="19"/>
              </w:rPr>
              <w:t>Risico-effect (wat gebeurt er met projectrisico’s als kans wordt toegepast)</w:t>
            </w:r>
          </w:p>
        </w:tc>
        <w:tc>
          <w:tcPr>
            <w:tcW w:w="6832" w:type="dxa"/>
          </w:tcPr>
          <w:p w14:paraId="5AA223A6" w14:textId="77777777" w:rsidR="00721DAA" w:rsidRPr="008B5E83" w:rsidRDefault="00721DAA" w:rsidP="008B448B">
            <w:pPr>
              <w:pStyle w:val="BasistekstEmtio"/>
              <w:rPr>
                <w:rFonts w:cs="Arial"/>
                <w:szCs w:val="19"/>
              </w:rPr>
            </w:pPr>
          </w:p>
        </w:tc>
      </w:tr>
      <w:tr w:rsidR="00721DAA" w:rsidRPr="008B5E83" w14:paraId="390D624D" w14:textId="77777777" w:rsidTr="008B448B">
        <w:tc>
          <w:tcPr>
            <w:tcW w:w="3233" w:type="dxa"/>
          </w:tcPr>
          <w:p w14:paraId="0EAF25C7" w14:textId="77777777" w:rsidR="00721DAA" w:rsidRPr="008B5E83" w:rsidRDefault="00721DAA" w:rsidP="008B448B">
            <w:pPr>
              <w:pStyle w:val="BasistekstEmtio"/>
              <w:rPr>
                <w:rFonts w:cs="Arial"/>
                <w:szCs w:val="19"/>
              </w:rPr>
            </w:pPr>
            <w:r w:rsidRPr="008B5E83">
              <w:rPr>
                <w:rFonts w:cs="Arial"/>
                <w:szCs w:val="19"/>
              </w:rPr>
              <w:t>Impact op tijd</w:t>
            </w:r>
          </w:p>
        </w:tc>
        <w:tc>
          <w:tcPr>
            <w:tcW w:w="6832" w:type="dxa"/>
          </w:tcPr>
          <w:p w14:paraId="7048EF33" w14:textId="77777777" w:rsidR="00721DAA" w:rsidRPr="008B5E83" w:rsidRDefault="00721DAA" w:rsidP="008B448B">
            <w:pPr>
              <w:pStyle w:val="BasistekstEmtio"/>
              <w:rPr>
                <w:rFonts w:cs="Arial"/>
                <w:szCs w:val="19"/>
              </w:rPr>
            </w:pPr>
          </w:p>
        </w:tc>
      </w:tr>
      <w:tr w:rsidR="00721DAA" w:rsidRPr="008B5E83" w14:paraId="2B207A27" w14:textId="77777777" w:rsidTr="008B448B">
        <w:tc>
          <w:tcPr>
            <w:tcW w:w="3233" w:type="dxa"/>
          </w:tcPr>
          <w:p w14:paraId="5180F7AB" w14:textId="77777777" w:rsidR="00721DAA" w:rsidRPr="008B5E83" w:rsidRDefault="00721DAA" w:rsidP="008B448B">
            <w:pPr>
              <w:pStyle w:val="BasistekstEmtio"/>
              <w:rPr>
                <w:rFonts w:cs="Arial"/>
                <w:b/>
                <w:szCs w:val="19"/>
              </w:rPr>
            </w:pPr>
            <w:r w:rsidRPr="008B5E83">
              <w:rPr>
                <w:rFonts w:cs="Arial"/>
                <w:b/>
                <w:szCs w:val="19"/>
              </w:rPr>
              <w:t>Kans 2</w:t>
            </w:r>
          </w:p>
        </w:tc>
        <w:tc>
          <w:tcPr>
            <w:tcW w:w="6832" w:type="dxa"/>
          </w:tcPr>
          <w:p w14:paraId="5BAA30D6" w14:textId="5D533280" w:rsidR="00721DAA" w:rsidRPr="00542788" w:rsidRDefault="00721DAA" w:rsidP="008B448B">
            <w:pPr>
              <w:pStyle w:val="BasistekstvetEmtio"/>
              <w:rPr>
                <w:i/>
                <w:iCs/>
              </w:rPr>
            </w:pPr>
          </w:p>
        </w:tc>
      </w:tr>
      <w:tr w:rsidR="00721DAA" w:rsidRPr="008B5E83" w14:paraId="2ECA403E" w14:textId="77777777" w:rsidTr="008B448B">
        <w:tc>
          <w:tcPr>
            <w:tcW w:w="3233" w:type="dxa"/>
          </w:tcPr>
          <w:p w14:paraId="17FB000A" w14:textId="77777777" w:rsidR="00721DAA" w:rsidRPr="008B5E83" w:rsidRDefault="00721DAA" w:rsidP="008B448B">
            <w:pPr>
              <w:pStyle w:val="BasistekstEmtio"/>
              <w:rPr>
                <w:rFonts w:cs="Arial"/>
                <w:szCs w:val="19"/>
              </w:rPr>
            </w:pPr>
            <w:r w:rsidRPr="008B5E83">
              <w:rPr>
                <w:rFonts w:cs="Arial"/>
                <w:szCs w:val="19"/>
              </w:rPr>
              <w:t>Op welke wijze draagt deze kans extra bij aan het realiseren  van de doelstelling</w:t>
            </w:r>
            <w:r>
              <w:rPr>
                <w:rFonts w:cs="Arial"/>
                <w:szCs w:val="19"/>
              </w:rPr>
              <w:t>en, uitgangspunten en kaders</w:t>
            </w:r>
            <w:r w:rsidRPr="008B5E83">
              <w:rPr>
                <w:rFonts w:cs="Arial"/>
                <w:szCs w:val="19"/>
              </w:rPr>
              <w:t>?</w:t>
            </w:r>
          </w:p>
        </w:tc>
        <w:tc>
          <w:tcPr>
            <w:tcW w:w="6832" w:type="dxa"/>
          </w:tcPr>
          <w:p w14:paraId="133D3941" w14:textId="77777777" w:rsidR="00721DAA" w:rsidRPr="008B5E83" w:rsidRDefault="00721DAA" w:rsidP="008B448B">
            <w:pPr>
              <w:pStyle w:val="BasistekstEmtio"/>
              <w:rPr>
                <w:rFonts w:cs="Arial"/>
                <w:szCs w:val="19"/>
              </w:rPr>
            </w:pPr>
          </w:p>
        </w:tc>
      </w:tr>
      <w:tr w:rsidR="00721DAA" w:rsidRPr="008B5E83" w14:paraId="25E048D1" w14:textId="77777777" w:rsidTr="008B448B">
        <w:tc>
          <w:tcPr>
            <w:tcW w:w="3233" w:type="dxa"/>
          </w:tcPr>
          <w:p w14:paraId="200F44E5" w14:textId="77777777" w:rsidR="00721DAA" w:rsidRPr="008B5E83" w:rsidRDefault="00721DAA" w:rsidP="008B448B">
            <w:pPr>
              <w:pStyle w:val="BasistekstEmtio"/>
              <w:rPr>
                <w:rFonts w:cs="Arial"/>
                <w:szCs w:val="19"/>
              </w:rPr>
            </w:pPr>
            <w:r w:rsidRPr="008B5E83">
              <w:rPr>
                <w:rFonts w:cs="Arial"/>
                <w:szCs w:val="19"/>
              </w:rPr>
              <w:t>Onderbouwing</w:t>
            </w:r>
          </w:p>
        </w:tc>
        <w:tc>
          <w:tcPr>
            <w:tcW w:w="6832" w:type="dxa"/>
          </w:tcPr>
          <w:p w14:paraId="04D2CBC7" w14:textId="77777777" w:rsidR="00721DAA" w:rsidRPr="008B5E83" w:rsidRDefault="00721DAA" w:rsidP="008B448B">
            <w:pPr>
              <w:pStyle w:val="BasistekstEmtio"/>
              <w:rPr>
                <w:rFonts w:cs="Arial"/>
                <w:szCs w:val="19"/>
              </w:rPr>
            </w:pPr>
          </w:p>
        </w:tc>
      </w:tr>
      <w:tr w:rsidR="00721DAA" w:rsidRPr="008B5E83" w14:paraId="65C06665" w14:textId="77777777" w:rsidTr="008B448B">
        <w:tc>
          <w:tcPr>
            <w:tcW w:w="3233" w:type="dxa"/>
          </w:tcPr>
          <w:p w14:paraId="28564442" w14:textId="77777777" w:rsidR="00721DAA" w:rsidRPr="008B5E83" w:rsidRDefault="00721DAA" w:rsidP="008B448B">
            <w:pPr>
              <w:pStyle w:val="BasistekstEmtio"/>
              <w:rPr>
                <w:rFonts w:cs="Arial"/>
                <w:szCs w:val="19"/>
              </w:rPr>
            </w:pPr>
            <w:r>
              <w:rPr>
                <w:rFonts w:cs="Arial"/>
                <w:szCs w:val="19"/>
              </w:rPr>
              <w:t>Verwachte baten</w:t>
            </w:r>
          </w:p>
        </w:tc>
        <w:tc>
          <w:tcPr>
            <w:tcW w:w="6832" w:type="dxa"/>
          </w:tcPr>
          <w:p w14:paraId="108552A6" w14:textId="77777777" w:rsidR="00721DAA" w:rsidRPr="008B5E83" w:rsidRDefault="00721DAA" w:rsidP="008B448B">
            <w:pPr>
              <w:pStyle w:val="BasistekstEmtio"/>
              <w:rPr>
                <w:rFonts w:cs="Arial"/>
                <w:szCs w:val="19"/>
              </w:rPr>
            </w:pPr>
          </w:p>
        </w:tc>
      </w:tr>
      <w:tr w:rsidR="00721DAA" w:rsidRPr="008B5E83" w14:paraId="435357D3" w14:textId="77777777" w:rsidTr="008B448B">
        <w:tc>
          <w:tcPr>
            <w:tcW w:w="3233" w:type="dxa"/>
          </w:tcPr>
          <w:p w14:paraId="21252475" w14:textId="77777777" w:rsidR="00721DAA" w:rsidRPr="008B5E83" w:rsidRDefault="00721DAA" w:rsidP="008B448B">
            <w:pPr>
              <w:pStyle w:val="BasistekstEmtio"/>
              <w:rPr>
                <w:rFonts w:cs="Arial"/>
                <w:szCs w:val="19"/>
              </w:rPr>
            </w:pPr>
            <w:r>
              <w:rPr>
                <w:rFonts w:cs="Arial"/>
                <w:szCs w:val="19"/>
              </w:rPr>
              <w:t>Implementatie-inspanning / kosten</w:t>
            </w:r>
          </w:p>
        </w:tc>
        <w:tc>
          <w:tcPr>
            <w:tcW w:w="6832" w:type="dxa"/>
          </w:tcPr>
          <w:p w14:paraId="28F46855" w14:textId="77777777" w:rsidR="00721DAA" w:rsidRPr="008B5E83" w:rsidRDefault="00721DAA" w:rsidP="008B448B">
            <w:pPr>
              <w:pStyle w:val="BasistekstEmtio"/>
              <w:rPr>
                <w:rFonts w:cs="Arial"/>
                <w:szCs w:val="19"/>
              </w:rPr>
            </w:pPr>
          </w:p>
        </w:tc>
      </w:tr>
      <w:tr w:rsidR="00721DAA" w:rsidRPr="008B5E83" w14:paraId="4B09029D" w14:textId="77777777" w:rsidTr="008B448B">
        <w:tc>
          <w:tcPr>
            <w:tcW w:w="3233" w:type="dxa"/>
          </w:tcPr>
          <w:p w14:paraId="6F5D1669" w14:textId="77777777" w:rsidR="00721DAA" w:rsidRPr="008B5E83" w:rsidRDefault="00721DAA" w:rsidP="008B448B">
            <w:pPr>
              <w:pStyle w:val="BasistekstEmtio"/>
              <w:rPr>
                <w:rFonts w:cs="Arial"/>
                <w:szCs w:val="19"/>
              </w:rPr>
            </w:pPr>
            <w:r>
              <w:rPr>
                <w:rFonts w:cs="Arial"/>
                <w:szCs w:val="19"/>
              </w:rPr>
              <w:t>Risico-effect (wat gebeurt er met projectrisico’s als kans wordt toegepast)</w:t>
            </w:r>
          </w:p>
        </w:tc>
        <w:tc>
          <w:tcPr>
            <w:tcW w:w="6832" w:type="dxa"/>
          </w:tcPr>
          <w:p w14:paraId="6131B566" w14:textId="77777777" w:rsidR="00721DAA" w:rsidRPr="008B5E83" w:rsidRDefault="00721DAA" w:rsidP="008B448B">
            <w:pPr>
              <w:pStyle w:val="BasistekstEmtio"/>
              <w:rPr>
                <w:rFonts w:cs="Arial"/>
                <w:szCs w:val="19"/>
              </w:rPr>
            </w:pPr>
          </w:p>
        </w:tc>
      </w:tr>
      <w:tr w:rsidR="00721DAA" w:rsidRPr="008B5E83" w14:paraId="195C0A36" w14:textId="77777777" w:rsidTr="008B448B">
        <w:tc>
          <w:tcPr>
            <w:tcW w:w="3233" w:type="dxa"/>
          </w:tcPr>
          <w:p w14:paraId="33B624D7" w14:textId="77777777" w:rsidR="00721DAA" w:rsidRPr="008B5E83" w:rsidRDefault="00721DAA" w:rsidP="008B448B">
            <w:pPr>
              <w:pStyle w:val="BasistekstEmtio"/>
              <w:rPr>
                <w:rFonts w:cs="Arial"/>
                <w:szCs w:val="19"/>
              </w:rPr>
            </w:pPr>
            <w:r w:rsidRPr="008B5E83">
              <w:rPr>
                <w:rFonts w:cs="Arial"/>
                <w:szCs w:val="19"/>
              </w:rPr>
              <w:t>Impact op tijd</w:t>
            </w:r>
          </w:p>
        </w:tc>
        <w:tc>
          <w:tcPr>
            <w:tcW w:w="6832" w:type="dxa"/>
          </w:tcPr>
          <w:p w14:paraId="6DB023D8" w14:textId="77777777" w:rsidR="00721DAA" w:rsidRPr="008B5E83" w:rsidRDefault="00721DAA" w:rsidP="008B448B">
            <w:pPr>
              <w:pStyle w:val="BasistekstEmtio"/>
              <w:rPr>
                <w:rFonts w:cs="Arial"/>
                <w:szCs w:val="19"/>
              </w:rPr>
            </w:pPr>
          </w:p>
        </w:tc>
      </w:tr>
      <w:tr w:rsidR="00721DAA" w:rsidRPr="008B5E83" w14:paraId="169CECDF" w14:textId="77777777" w:rsidTr="008B448B">
        <w:tc>
          <w:tcPr>
            <w:tcW w:w="3233" w:type="dxa"/>
          </w:tcPr>
          <w:p w14:paraId="7B006D17" w14:textId="77777777" w:rsidR="00721DAA" w:rsidRPr="008B5E83" w:rsidRDefault="00721DAA" w:rsidP="008B448B">
            <w:pPr>
              <w:pStyle w:val="BasistekstEmtio"/>
              <w:rPr>
                <w:rFonts w:cs="Arial"/>
                <w:b/>
                <w:szCs w:val="19"/>
              </w:rPr>
            </w:pPr>
            <w:r w:rsidRPr="008B5E83">
              <w:rPr>
                <w:rFonts w:cs="Arial"/>
                <w:b/>
                <w:szCs w:val="19"/>
              </w:rPr>
              <w:t>Kans 3</w:t>
            </w:r>
          </w:p>
        </w:tc>
        <w:tc>
          <w:tcPr>
            <w:tcW w:w="6832" w:type="dxa"/>
          </w:tcPr>
          <w:p w14:paraId="5A660364" w14:textId="77777777" w:rsidR="00721DAA" w:rsidRPr="008B5E83" w:rsidRDefault="00721DAA" w:rsidP="008B448B">
            <w:pPr>
              <w:pStyle w:val="BasistekstEmtio"/>
              <w:rPr>
                <w:rFonts w:cs="Arial"/>
                <w:szCs w:val="19"/>
              </w:rPr>
            </w:pPr>
          </w:p>
        </w:tc>
      </w:tr>
      <w:tr w:rsidR="00721DAA" w:rsidRPr="008B5E83" w14:paraId="51C734A1" w14:textId="77777777" w:rsidTr="008B448B">
        <w:tc>
          <w:tcPr>
            <w:tcW w:w="3233" w:type="dxa"/>
          </w:tcPr>
          <w:p w14:paraId="1D37DCD0" w14:textId="77777777" w:rsidR="00721DAA" w:rsidRPr="008B5E83" w:rsidRDefault="00721DAA" w:rsidP="008B448B">
            <w:pPr>
              <w:pStyle w:val="BasistekstEmtio"/>
              <w:rPr>
                <w:rFonts w:cs="Arial"/>
                <w:szCs w:val="19"/>
              </w:rPr>
            </w:pPr>
            <w:r w:rsidRPr="008B5E83">
              <w:rPr>
                <w:rFonts w:cs="Arial"/>
                <w:szCs w:val="19"/>
              </w:rPr>
              <w:t>Op welke wijze draagt deze kans extra bij aan het realiseren  van de doelstelling</w:t>
            </w:r>
            <w:r>
              <w:rPr>
                <w:rFonts w:cs="Arial"/>
                <w:szCs w:val="19"/>
              </w:rPr>
              <w:t>en, uitgangspunten en kaders</w:t>
            </w:r>
            <w:r w:rsidRPr="008B5E83">
              <w:rPr>
                <w:rFonts w:cs="Arial"/>
                <w:szCs w:val="19"/>
              </w:rPr>
              <w:t>?</w:t>
            </w:r>
          </w:p>
        </w:tc>
        <w:tc>
          <w:tcPr>
            <w:tcW w:w="6832" w:type="dxa"/>
          </w:tcPr>
          <w:p w14:paraId="031EDB14" w14:textId="77777777" w:rsidR="00721DAA" w:rsidRPr="008B5E83" w:rsidRDefault="00721DAA" w:rsidP="008B448B">
            <w:pPr>
              <w:pStyle w:val="BasistekstEmtio"/>
              <w:rPr>
                <w:rFonts w:cs="Arial"/>
                <w:szCs w:val="19"/>
              </w:rPr>
            </w:pPr>
          </w:p>
        </w:tc>
      </w:tr>
      <w:tr w:rsidR="00721DAA" w:rsidRPr="008B5E83" w14:paraId="744F991F" w14:textId="77777777" w:rsidTr="008B448B">
        <w:tc>
          <w:tcPr>
            <w:tcW w:w="3233" w:type="dxa"/>
          </w:tcPr>
          <w:p w14:paraId="623ADE54" w14:textId="77777777" w:rsidR="00721DAA" w:rsidRPr="008B5E83" w:rsidRDefault="00721DAA" w:rsidP="008B448B">
            <w:pPr>
              <w:pStyle w:val="BasistekstEmtio"/>
              <w:rPr>
                <w:rFonts w:cs="Arial"/>
                <w:szCs w:val="19"/>
              </w:rPr>
            </w:pPr>
            <w:r w:rsidRPr="008B5E83">
              <w:rPr>
                <w:rFonts w:cs="Arial"/>
                <w:szCs w:val="19"/>
              </w:rPr>
              <w:t>Onderbouwing</w:t>
            </w:r>
          </w:p>
        </w:tc>
        <w:tc>
          <w:tcPr>
            <w:tcW w:w="6832" w:type="dxa"/>
          </w:tcPr>
          <w:p w14:paraId="07702532" w14:textId="77777777" w:rsidR="00721DAA" w:rsidRPr="008B5E83" w:rsidRDefault="00721DAA" w:rsidP="008B448B">
            <w:pPr>
              <w:pStyle w:val="BasistekstEmtio"/>
              <w:rPr>
                <w:rFonts w:cs="Arial"/>
                <w:szCs w:val="19"/>
              </w:rPr>
            </w:pPr>
          </w:p>
        </w:tc>
      </w:tr>
      <w:tr w:rsidR="00721DAA" w:rsidRPr="008B5E83" w14:paraId="6D1E9EEC" w14:textId="77777777" w:rsidTr="008B448B">
        <w:tc>
          <w:tcPr>
            <w:tcW w:w="3233" w:type="dxa"/>
          </w:tcPr>
          <w:p w14:paraId="2CB22FAD" w14:textId="77777777" w:rsidR="00721DAA" w:rsidRPr="008B5E83" w:rsidRDefault="00721DAA" w:rsidP="008B448B">
            <w:pPr>
              <w:pStyle w:val="BasistekstEmtio"/>
              <w:rPr>
                <w:rFonts w:cs="Arial"/>
                <w:szCs w:val="19"/>
              </w:rPr>
            </w:pPr>
            <w:r>
              <w:rPr>
                <w:rFonts w:cs="Arial"/>
                <w:szCs w:val="19"/>
              </w:rPr>
              <w:t>Verwachte baten</w:t>
            </w:r>
          </w:p>
        </w:tc>
        <w:tc>
          <w:tcPr>
            <w:tcW w:w="6832" w:type="dxa"/>
          </w:tcPr>
          <w:p w14:paraId="4ADBCB9A" w14:textId="77777777" w:rsidR="00721DAA" w:rsidRPr="008B5E83" w:rsidRDefault="00721DAA" w:rsidP="008B448B">
            <w:pPr>
              <w:pStyle w:val="BasistekstEmtio"/>
              <w:rPr>
                <w:rFonts w:cs="Arial"/>
                <w:szCs w:val="19"/>
              </w:rPr>
            </w:pPr>
          </w:p>
        </w:tc>
      </w:tr>
      <w:tr w:rsidR="00721DAA" w:rsidRPr="008B5E83" w14:paraId="624B8DE2" w14:textId="77777777" w:rsidTr="008B448B">
        <w:tc>
          <w:tcPr>
            <w:tcW w:w="3233" w:type="dxa"/>
          </w:tcPr>
          <w:p w14:paraId="4AC3A49E" w14:textId="77777777" w:rsidR="00721DAA" w:rsidRPr="008B5E83" w:rsidRDefault="00721DAA" w:rsidP="008B448B">
            <w:pPr>
              <w:pStyle w:val="BasistekstEmtio"/>
              <w:rPr>
                <w:rFonts w:cs="Arial"/>
                <w:szCs w:val="19"/>
              </w:rPr>
            </w:pPr>
            <w:r>
              <w:rPr>
                <w:rFonts w:cs="Arial"/>
                <w:szCs w:val="19"/>
              </w:rPr>
              <w:t>Implementatie-inspanning / kosten</w:t>
            </w:r>
          </w:p>
        </w:tc>
        <w:tc>
          <w:tcPr>
            <w:tcW w:w="6832" w:type="dxa"/>
          </w:tcPr>
          <w:p w14:paraId="4E8F15FE" w14:textId="77777777" w:rsidR="00721DAA" w:rsidRPr="008B5E83" w:rsidRDefault="00721DAA" w:rsidP="008B448B">
            <w:pPr>
              <w:pStyle w:val="BasistekstEmtio"/>
              <w:rPr>
                <w:rFonts w:cs="Arial"/>
                <w:szCs w:val="19"/>
              </w:rPr>
            </w:pPr>
          </w:p>
        </w:tc>
      </w:tr>
      <w:tr w:rsidR="00721DAA" w:rsidRPr="008B5E83" w14:paraId="454432AB" w14:textId="77777777" w:rsidTr="008B448B">
        <w:tc>
          <w:tcPr>
            <w:tcW w:w="3233" w:type="dxa"/>
          </w:tcPr>
          <w:p w14:paraId="078F046D" w14:textId="77777777" w:rsidR="00721DAA" w:rsidRPr="008B5E83" w:rsidRDefault="00721DAA" w:rsidP="008B448B">
            <w:pPr>
              <w:pStyle w:val="BasistekstEmtio"/>
              <w:rPr>
                <w:rFonts w:cs="Arial"/>
                <w:szCs w:val="19"/>
              </w:rPr>
            </w:pPr>
            <w:r>
              <w:rPr>
                <w:rFonts w:cs="Arial"/>
                <w:szCs w:val="19"/>
              </w:rPr>
              <w:t>Risico-effect (wat gebeurt er met projectrisico’s als kans wordt toegepast)</w:t>
            </w:r>
          </w:p>
        </w:tc>
        <w:tc>
          <w:tcPr>
            <w:tcW w:w="6832" w:type="dxa"/>
          </w:tcPr>
          <w:p w14:paraId="14A97D9A" w14:textId="77777777" w:rsidR="00721DAA" w:rsidRPr="008B5E83" w:rsidRDefault="00721DAA" w:rsidP="008B448B">
            <w:pPr>
              <w:pStyle w:val="BasistekstEmtio"/>
              <w:rPr>
                <w:rFonts w:cs="Arial"/>
                <w:szCs w:val="19"/>
              </w:rPr>
            </w:pPr>
          </w:p>
        </w:tc>
      </w:tr>
      <w:tr w:rsidR="00721DAA" w:rsidRPr="008B5E83" w14:paraId="524BF3CB" w14:textId="77777777" w:rsidTr="008B448B">
        <w:tc>
          <w:tcPr>
            <w:tcW w:w="3233" w:type="dxa"/>
          </w:tcPr>
          <w:p w14:paraId="6458AD06" w14:textId="77777777" w:rsidR="00721DAA" w:rsidRPr="008B5E83" w:rsidRDefault="00721DAA" w:rsidP="008B448B">
            <w:pPr>
              <w:pStyle w:val="BasistekstEmtio"/>
              <w:rPr>
                <w:rFonts w:cs="Arial"/>
                <w:szCs w:val="19"/>
              </w:rPr>
            </w:pPr>
            <w:r w:rsidRPr="008B5E83">
              <w:rPr>
                <w:rFonts w:cs="Arial"/>
                <w:szCs w:val="19"/>
              </w:rPr>
              <w:t>Impact op tijd</w:t>
            </w:r>
          </w:p>
        </w:tc>
        <w:tc>
          <w:tcPr>
            <w:tcW w:w="6832" w:type="dxa"/>
          </w:tcPr>
          <w:p w14:paraId="38F2B664" w14:textId="77777777" w:rsidR="00721DAA" w:rsidRPr="008B5E83" w:rsidRDefault="00721DAA" w:rsidP="008B448B">
            <w:pPr>
              <w:pStyle w:val="BasistekstEmtio"/>
              <w:rPr>
                <w:rFonts w:cs="Arial"/>
                <w:szCs w:val="19"/>
              </w:rPr>
            </w:pPr>
          </w:p>
        </w:tc>
      </w:tr>
      <w:tr w:rsidR="00721DAA" w:rsidRPr="008B5E83" w14:paraId="7B5E076C" w14:textId="77777777" w:rsidTr="008B448B">
        <w:tc>
          <w:tcPr>
            <w:tcW w:w="3233" w:type="dxa"/>
          </w:tcPr>
          <w:p w14:paraId="46D487F1" w14:textId="77777777" w:rsidR="00721DAA" w:rsidRPr="008B5E83" w:rsidRDefault="00721DAA" w:rsidP="008B448B">
            <w:pPr>
              <w:pStyle w:val="BasistekstEmtio"/>
              <w:rPr>
                <w:rFonts w:cs="Arial"/>
                <w:b/>
                <w:szCs w:val="19"/>
              </w:rPr>
            </w:pPr>
            <w:r w:rsidRPr="008B5E83">
              <w:rPr>
                <w:rFonts w:cs="Arial"/>
                <w:b/>
                <w:szCs w:val="19"/>
              </w:rPr>
              <w:t>Kans 4</w:t>
            </w:r>
          </w:p>
        </w:tc>
        <w:tc>
          <w:tcPr>
            <w:tcW w:w="6832" w:type="dxa"/>
          </w:tcPr>
          <w:p w14:paraId="626FF02E" w14:textId="77777777" w:rsidR="00721DAA" w:rsidRPr="008B5E83" w:rsidRDefault="00721DAA" w:rsidP="008B448B">
            <w:pPr>
              <w:pStyle w:val="BasistekstEmtio"/>
              <w:rPr>
                <w:rFonts w:cs="Arial"/>
                <w:szCs w:val="19"/>
              </w:rPr>
            </w:pPr>
          </w:p>
        </w:tc>
      </w:tr>
      <w:tr w:rsidR="00721DAA" w:rsidRPr="008B5E83" w14:paraId="2295CF6A" w14:textId="77777777" w:rsidTr="008B448B">
        <w:tc>
          <w:tcPr>
            <w:tcW w:w="3233" w:type="dxa"/>
          </w:tcPr>
          <w:p w14:paraId="614FBDF5" w14:textId="77777777" w:rsidR="00721DAA" w:rsidRPr="008B5E83" w:rsidRDefault="00721DAA" w:rsidP="008B448B">
            <w:pPr>
              <w:pStyle w:val="BasistekstEmtio"/>
              <w:rPr>
                <w:rFonts w:cs="Arial"/>
                <w:szCs w:val="19"/>
              </w:rPr>
            </w:pPr>
            <w:r w:rsidRPr="008B5E83">
              <w:rPr>
                <w:rFonts w:cs="Arial"/>
                <w:szCs w:val="19"/>
              </w:rPr>
              <w:t>Op welke wijze draagt deze kans extra bij aan het realiseren  van de doelstelling</w:t>
            </w:r>
            <w:r>
              <w:rPr>
                <w:rFonts w:cs="Arial"/>
                <w:szCs w:val="19"/>
              </w:rPr>
              <w:t>en, uitgangspunten en kaders</w:t>
            </w:r>
            <w:r w:rsidRPr="008B5E83">
              <w:rPr>
                <w:rFonts w:cs="Arial"/>
                <w:szCs w:val="19"/>
              </w:rPr>
              <w:t>?</w:t>
            </w:r>
          </w:p>
        </w:tc>
        <w:tc>
          <w:tcPr>
            <w:tcW w:w="6832" w:type="dxa"/>
          </w:tcPr>
          <w:p w14:paraId="4B37466E" w14:textId="77777777" w:rsidR="00721DAA" w:rsidRPr="008B5E83" w:rsidRDefault="00721DAA" w:rsidP="008B448B">
            <w:pPr>
              <w:pStyle w:val="BasistekstEmtio"/>
              <w:rPr>
                <w:rFonts w:cs="Arial"/>
                <w:szCs w:val="19"/>
              </w:rPr>
            </w:pPr>
          </w:p>
        </w:tc>
      </w:tr>
      <w:tr w:rsidR="00721DAA" w:rsidRPr="008B5E83" w14:paraId="013DC609" w14:textId="77777777" w:rsidTr="008B448B">
        <w:tc>
          <w:tcPr>
            <w:tcW w:w="3233" w:type="dxa"/>
          </w:tcPr>
          <w:p w14:paraId="6842ED19" w14:textId="77777777" w:rsidR="00721DAA" w:rsidRPr="008B5E83" w:rsidRDefault="00721DAA" w:rsidP="008B448B">
            <w:pPr>
              <w:pStyle w:val="BasistekstEmtio"/>
              <w:rPr>
                <w:rFonts w:cs="Arial"/>
                <w:szCs w:val="19"/>
              </w:rPr>
            </w:pPr>
            <w:r w:rsidRPr="008B5E83">
              <w:rPr>
                <w:rFonts w:cs="Arial"/>
                <w:szCs w:val="19"/>
              </w:rPr>
              <w:lastRenderedPageBreak/>
              <w:t>Onderbouwing</w:t>
            </w:r>
          </w:p>
        </w:tc>
        <w:tc>
          <w:tcPr>
            <w:tcW w:w="6832" w:type="dxa"/>
          </w:tcPr>
          <w:p w14:paraId="6A8EBEE2" w14:textId="77777777" w:rsidR="00721DAA" w:rsidRPr="008B5E83" w:rsidRDefault="00721DAA" w:rsidP="008B448B">
            <w:pPr>
              <w:pStyle w:val="BasistekstEmtio"/>
              <w:rPr>
                <w:rFonts w:cs="Arial"/>
                <w:szCs w:val="19"/>
              </w:rPr>
            </w:pPr>
          </w:p>
        </w:tc>
      </w:tr>
      <w:tr w:rsidR="00721DAA" w:rsidRPr="008B5E83" w14:paraId="569B1AAB" w14:textId="77777777" w:rsidTr="008B448B">
        <w:tc>
          <w:tcPr>
            <w:tcW w:w="3233" w:type="dxa"/>
          </w:tcPr>
          <w:p w14:paraId="39E30A42" w14:textId="77777777" w:rsidR="00721DAA" w:rsidRPr="008B5E83" w:rsidRDefault="00721DAA" w:rsidP="008B448B">
            <w:pPr>
              <w:pStyle w:val="BasistekstEmtio"/>
              <w:rPr>
                <w:rFonts w:cs="Arial"/>
                <w:szCs w:val="19"/>
              </w:rPr>
            </w:pPr>
            <w:r>
              <w:rPr>
                <w:rFonts w:cs="Arial"/>
                <w:szCs w:val="19"/>
              </w:rPr>
              <w:t>Verwachte baten</w:t>
            </w:r>
          </w:p>
        </w:tc>
        <w:tc>
          <w:tcPr>
            <w:tcW w:w="6832" w:type="dxa"/>
          </w:tcPr>
          <w:p w14:paraId="560D484A" w14:textId="77777777" w:rsidR="00721DAA" w:rsidRPr="008B5E83" w:rsidRDefault="00721DAA" w:rsidP="008B448B">
            <w:pPr>
              <w:pStyle w:val="BasistekstEmtio"/>
              <w:rPr>
                <w:rFonts w:cs="Arial"/>
                <w:szCs w:val="19"/>
              </w:rPr>
            </w:pPr>
          </w:p>
        </w:tc>
      </w:tr>
      <w:tr w:rsidR="00721DAA" w:rsidRPr="008B5E83" w14:paraId="14C0647D" w14:textId="77777777" w:rsidTr="008B448B">
        <w:tc>
          <w:tcPr>
            <w:tcW w:w="3233" w:type="dxa"/>
          </w:tcPr>
          <w:p w14:paraId="175AFF85" w14:textId="77777777" w:rsidR="00721DAA" w:rsidRPr="008B5E83" w:rsidRDefault="00721DAA" w:rsidP="008B448B">
            <w:pPr>
              <w:pStyle w:val="BasistekstEmtio"/>
              <w:rPr>
                <w:rFonts w:cs="Arial"/>
                <w:szCs w:val="19"/>
              </w:rPr>
            </w:pPr>
            <w:r>
              <w:rPr>
                <w:rFonts w:cs="Arial"/>
                <w:szCs w:val="19"/>
              </w:rPr>
              <w:t>Implementatie-inspanning / kosten</w:t>
            </w:r>
          </w:p>
        </w:tc>
        <w:tc>
          <w:tcPr>
            <w:tcW w:w="6832" w:type="dxa"/>
          </w:tcPr>
          <w:p w14:paraId="19094C4A" w14:textId="77777777" w:rsidR="00721DAA" w:rsidRPr="008B5E83" w:rsidRDefault="00721DAA" w:rsidP="008B448B">
            <w:pPr>
              <w:pStyle w:val="BasistekstEmtio"/>
              <w:rPr>
                <w:rFonts w:cs="Arial"/>
                <w:szCs w:val="19"/>
              </w:rPr>
            </w:pPr>
          </w:p>
        </w:tc>
      </w:tr>
      <w:tr w:rsidR="00721DAA" w:rsidRPr="008B5E83" w14:paraId="69474653" w14:textId="77777777" w:rsidTr="008B448B">
        <w:tc>
          <w:tcPr>
            <w:tcW w:w="3233" w:type="dxa"/>
          </w:tcPr>
          <w:p w14:paraId="33DBCC54" w14:textId="77777777" w:rsidR="00721DAA" w:rsidRPr="008B5E83" w:rsidRDefault="00721DAA" w:rsidP="008B448B">
            <w:pPr>
              <w:pStyle w:val="BasistekstEmtio"/>
              <w:rPr>
                <w:rFonts w:cs="Arial"/>
                <w:szCs w:val="19"/>
              </w:rPr>
            </w:pPr>
            <w:r>
              <w:rPr>
                <w:rFonts w:cs="Arial"/>
                <w:szCs w:val="19"/>
              </w:rPr>
              <w:t>Risico-effect (wat gebeurt er met projectrisico’s als kans wordt toegepast)</w:t>
            </w:r>
          </w:p>
        </w:tc>
        <w:tc>
          <w:tcPr>
            <w:tcW w:w="6832" w:type="dxa"/>
          </w:tcPr>
          <w:p w14:paraId="123A7FD8" w14:textId="77777777" w:rsidR="00721DAA" w:rsidRPr="008B5E83" w:rsidRDefault="00721DAA" w:rsidP="008B448B">
            <w:pPr>
              <w:pStyle w:val="BasistekstEmtio"/>
              <w:rPr>
                <w:rFonts w:cs="Arial"/>
                <w:szCs w:val="19"/>
              </w:rPr>
            </w:pPr>
          </w:p>
        </w:tc>
      </w:tr>
      <w:tr w:rsidR="00721DAA" w:rsidRPr="008B5E83" w14:paraId="7E8D0371" w14:textId="77777777" w:rsidTr="008B448B">
        <w:tc>
          <w:tcPr>
            <w:tcW w:w="3233" w:type="dxa"/>
          </w:tcPr>
          <w:p w14:paraId="6E61DB94" w14:textId="77777777" w:rsidR="00721DAA" w:rsidRPr="008B5E83" w:rsidRDefault="00721DAA" w:rsidP="008B448B">
            <w:pPr>
              <w:pStyle w:val="BasistekstEmtio"/>
              <w:rPr>
                <w:rFonts w:cs="Arial"/>
                <w:szCs w:val="19"/>
              </w:rPr>
            </w:pPr>
            <w:r w:rsidRPr="008B5E83">
              <w:rPr>
                <w:rFonts w:cs="Arial"/>
                <w:szCs w:val="19"/>
              </w:rPr>
              <w:t>Impact op tijd</w:t>
            </w:r>
          </w:p>
        </w:tc>
        <w:tc>
          <w:tcPr>
            <w:tcW w:w="6832" w:type="dxa"/>
          </w:tcPr>
          <w:p w14:paraId="3B31BF84" w14:textId="77777777" w:rsidR="00721DAA" w:rsidRPr="008B5E83" w:rsidRDefault="00721DAA" w:rsidP="008B448B">
            <w:pPr>
              <w:pStyle w:val="BasistekstEmtio"/>
              <w:rPr>
                <w:rFonts w:cs="Arial"/>
                <w:szCs w:val="19"/>
              </w:rPr>
            </w:pPr>
          </w:p>
        </w:tc>
      </w:tr>
    </w:tbl>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B246C" w14:textId="77777777" w:rsidR="009D636F" w:rsidRPr="003F3547" w:rsidRDefault="009D636F" w:rsidP="003F3547">
      <w:pPr>
        <w:pStyle w:val="Voettekst"/>
      </w:pPr>
    </w:p>
    <w:p w14:paraId="0771368E" w14:textId="77777777" w:rsidR="009D636F" w:rsidRDefault="009D636F" w:rsidP="00E662BC"/>
  </w:endnote>
  <w:endnote w:type="continuationSeparator" w:id="0">
    <w:p w14:paraId="35CD0A9E" w14:textId="77777777" w:rsidR="009D636F" w:rsidRPr="003F3547" w:rsidRDefault="009D636F" w:rsidP="003F3547">
      <w:pPr>
        <w:pStyle w:val="Voettekst"/>
      </w:pPr>
    </w:p>
    <w:p w14:paraId="161D29EA" w14:textId="77777777" w:rsidR="009D636F" w:rsidRDefault="009D636F" w:rsidP="00E662BC"/>
  </w:endnote>
  <w:endnote w:type="continuationNotice" w:id="1">
    <w:p w14:paraId="1028AFCA" w14:textId="77777777" w:rsidR="009D636F" w:rsidRDefault="009D63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491E" w14:textId="77777777" w:rsidR="009E34BE"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9E34BE" w:rsidRDefault="009E34BE" w:rsidP="00A741E7">
    <w:pPr>
      <w:pStyle w:val="Voettekst"/>
    </w:pPr>
  </w:p>
  <w:p w14:paraId="34850EE7" w14:textId="77777777" w:rsidR="009E34BE" w:rsidRDefault="009E34BE" w:rsidP="00E662BC"/>
  <w:p w14:paraId="6F9978B3" w14:textId="77777777" w:rsidR="009E34BE" w:rsidRDefault="009E34BE" w:rsidP="00E662BC"/>
  <w:p w14:paraId="6DB8617D" w14:textId="77777777" w:rsidR="009E34BE" w:rsidRDefault="009E34BE" w:rsidP="00E662BC"/>
  <w:p w14:paraId="5580D8FE" w14:textId="77777777" w:rsidR="009E34BE" w:rsidRDefault="009E34BE" w:rsidP="00E662BC"/>
  <w:p w14:paraId="4B11675B" w14:textId="77777777" w:rsidR="009E34BE" w:rsidRDefault="009E34BE" w:rsidP="00E662BC"/>
  <w:p w14:paraId="75B6FB27" w14:textId="77777777" w:rsidR="009E34BE" w:rsidRDefault="009E34BE" w:rsidP="00E662BC"/>
  <w:p w14:paraId="07CDF2FE" w14:textId="77777777" w:rsidR="009E34BE" w:rsidRDefault="009E34BE" w:rsidP="00E662BC"/>
  <w:p w14:paraId="02EFBC70" w14:textId="77777777" w:rsidR="009E34BE" w:rsidRDefault="009E34BE" w:rsidP="00E662BC"/>
  <w:p w14:paraId="421CD713" w14:textId="77777777" w:rsidR="009E34BE" w:rsidRDefault="009E34BE" w:rsidP="00E662BC"/>
  <w:p w14:paraId="6773CB32" w14:textId="77777777" w:rsidR="009E34BE" w:rsidRDefault="009E34BE" w:rsidP="00E662BC"/>
  <w:p w14:paraId="60471F18" w14:textId="77777777" w:rsidR="009E34BE" w:rsidRDefault="009E34BE" w:rsidP="00E662BC"/>
  <w:p w14:paraId="2380C512" w14:textId="77777777" w:rsidR="009E34BE" w:rsidRDefault="009E34BE" w:rsidP="00E662BC"/>
  <w:p w14:paraId="1E1505DA" w14:textId="77777777" w:rsidR="009E34BE" w:rsidRDefault="009E34BE" w:rsidP="00E662BC"/>
  <w:p w14:paraId="278E4C85" w14:textId="77777777" w:rsidR="009E34BE" w:rsidRDefault="009E34BE" w:rsidP="00E662BC"/>
  <w:p w14:paraId="191A595E" w14:textId="77777777" w:rsidR="009E34BE" w:rsidRDefault="009E34BE" w:rsidP="00E662BC"/>
  <w:p w14:paraId="22E336D4" w14:textId="77777777" w:rsidR="009E34BE" w:rsidRDefault="009E34BE" w:rsidP="00E662BC"/>
  <w:p w14:paraId="01BB2807" w14:textId="77777777" w:rsidR="009E34BE" w:rsidRDefault="009E34BE" w:rsidP="00E662BC"/>
  <w:p w14:paraId="03FB5330" w14:textId="77777777" w:rsidR="009E34BE" w:rsidRDefault="009E34BE" w:rsidP="00E662BC"/>
  <w:p w14:paraId="5BB30638" w14:textId="77777777" w:rsidR="009E34BE" w:rsidRDefault="009E34BE" w:rsidP="00E662BC"/>
  <w:p w14:paraId="7E028280" w14:textId="77777777" w:rsidR="009E34BE" w:rsidRDefault="009E34BE" w:rsidP="00E662BC"/>
  <w:p w14:paraId="41555632" w14:textId="77777777" w:rsidR="009E34BE" w:rsidRDefault="009E34BE" w:rsidP="00E662BC"/>
  <w:p w14:paraId="01D89303" w14:textId="77777777" w:rsidR="009E34BE" w:rsidRDefault="009E34BE" w:rsidP="00E662BC"/>
  <w:p w14:paraId="6C8C7B35" w14:textId="77777777" w:rsidR="009E34BE" w:rsidRDefault="009E34BE" w:rsidP="00E662BC"/>
  <w:p w14:paraId="645F8508" w14:textId="77777777" w:rsidR="009E34BE" w:rsidRDefault="009E34BE" w:rsidP="00E662BC"/>
  <w:p w14:paraId="3F7F8083" w14:textId="77777777" w:rsidR="009E34BE" w:rsidRDefault="009E34BE" w:rsidP="00E662BC"/>
  <w:p w14:paraId="1971FE0E" w14:textId="77777777" w:rsidR="009E34BE" w:rsidRDefault="009E34BE" w:rsidP="00E662BC"/>
  <w:p w14:paraId="452C181B" w14:textId="77777777" w:rsidR="009E34BE" w:rsidRDefault="009E34BE" w:rsidP="00E662BC"/>
  <w:p w14:paraId="47A5A66A" w14:textId="77777777" w:rsidR="009E34BE" w:rsidRDefault="009E34BE" w:rsidP="00E662BC"/>
  <w:p w14:paraId="38EE0BD9" w14:textId="77777777" w:rsidR="009E34BE" w:rsidRDefault="009E34BE" w:rsidP="00E662BC"/>
  <w:p w14:paraId="1F49476B" w14:textId="77777777" w:rsidR="009E34BE" w:rsidRDefault="009E34BE" w:rsidP="00E662BC"/>
  <w:p w14:paraId="5945A791" w14:textId="77777777" w:rsidR="009E34BE" w:rsidRDefault="009E34BE" w:rsidP="00E662BC"/>
  <w:p w14:paraId="603A3B64" w14:textId="77777777" w:rsidR="009E34BE" w:rsidRDefault="009E34BE" w:rsidP="00E662BC"/>
  <w:p w14:paraId="350563BD" w14:textId="77777777" w:rsidR="009E34BE" w:rsidRDefault="009E34BE" w:rsidP="00E662BC"/>
  <w:p w14:paraId="2AD01F88" w14:textId="77777777" w:rsidR="009E34BE" w:rsidRDefault="009E34BE" w:rsidP="00E662BC"/>
  <w:p w14:paraId="0D565E08" w14:textId="77777777" w:rsidR="009E34BE" w:rsidRDefault="009E34BE" w:rsidP="00E662BC"/>
  <w:p w14:paraId="4562002B" w14:textId="77777777" w:rsidR="009E34BE" w:rsidRDefault="009E34BE" w:rsidP="00E662BC"/>
  <w:p w14:paraId="5BAD525A" w14:textId="77777777" w:rsidR="009E34BE" w:rsidRDefault="009E34BE" w:rsidP="00E662BC"/>
  <w:p w14:paraId="233D33A5" w14:textId="77777777" w:rsidR="009E34BE" w:rsidRDefault="009E34BE" w:rsidP="00E662BC"/>
  <w:p w14:paraId="7DF2F876" w14:textId="77777777" w:rsidR="009E34BE" w:rsidRDefault="009E34BE" w:rsidP="00E662BC"/>
  <w:p w14:paraId="6D32B78F" w14:textId="77777777" w:rsidR="009E34BE" w:rsidRDefault="009E34BE" w:rsidP="00E662BC"/>
  <w:p w14:paraId="4DB8C9FB" w14:textId="77777777" w:rsidR="009E34BE" w:rsidRDefault="009E34BE" w:rsidP="00E662BC"/>
  <w:p w14:paraId="452984B7" w14:textId="77777777" w:rsidR="009E34BE" w:rsidRDefault="009E34BE" w:rsidP="00E662BC"/>
  <w:p w14:paraId="64D534D9" w14:textId="77777777" w:rsidR="009E34BE" w:rsidRDefault="009E34BE" w:rsidP="00E662BC"/>
  <w:p w14:paraId="625956E6" w14:textId="77777777" w:rsidR="009E34BE" w:rsidRDefault="009E34BE" w:rsidP="00E662BC"/>
  <w:p w14:paraId="1867AF3E" w14:textId="77777777" w:rsidR="009E34BE" w:rsidRDefault="009E34BE" w:rsidP="00E662BC"/>
  <w:p w14:paraId="5CBA9066" w14:textId="77777777" w:rsidR="009E34BE" w:rsidRDefault="009E34BE" w:rsidP="00E662BC"/>
  <w:p w14:paraId="7C427FB4" w14:textId="77777777" w:rsidR="009E34BE" w:rsidRDefault="009E34BE" w:rsidP="00E662BC"/>
  <w:p w14:paraId="1E2A16C0" w14:textId="77777777" w:rsidR="009E34BE" w:rsidRDefault="009E34BE" w:rsidP="00E662BC"/>
  <w:p w14:paraId="4FB78F0D" w14:textId="77777777" w:rsidR="009E34BE" w:rsidRDefault="009E34BE" w:rsidP="00E662BC"/>
  <w:p w14:paraId="4FF7D49E" w14:textId="77777777" w:rsidR="009E34BE" w:rsidRDefault="009E34BE" w:rsidP="00E662BC"/>
  <w:p w14:paraId="71A484A4" w14:textId="77777777" w:rsidR="009E34BE" w:rsidRDefault="009E34BE" w:rsidP="00E662BC"/>
  <w:p w14:paraId="4F818036" w14:textId="77777777" w:rsidR="009E34BE" w:rsidRDefault="009E34BE" w:rsidP="00E662BC"/>
  <w:p w14:paraId="3620828A" w14:textId="77777777" w:rsidR="009E34BE" w:rsidRDefault="009E34BE" w:rsidP="00E662BC"/>
  <w:p w14:paraId="183CC9B1" w14:textId="77777777" w:rsidR="009E34BE" w:rsidRDefault="009E34BE" w:rsidP="00E662BC"/>
  <w:p w14:paraId="6F1251CE" w14:textId="77777777" w:rsidR="009E34BE" w:rsidRDefault="009E34BE" w:rsidP="00E662BC"/>
  <w:p w14:paraId="2CD9491E" w14:textId="77777777" w:rsidR="009E34BE" w:rsidRDefault="009E34BE" w:rsidP="00E662BC"/>
  <w:p w14:paraId="26D6D25A" w14:textId="77777777" w:rsidR="009E34BE" w:rsidRDefault="009E34BE" w:rsidP="00E662BC"/>
  <w:p w14:paraId="1A5080FE" w14:textId="77777777" w:rsidR="009E34BE" w:rsidRDefault="009E34BE" w:rsidP="00E662BC"/>
  <w:p w14:paraId="1D714FE4" w14:textId="77777777" w:rsidR="009E34BE" w:rsidRDefault="009E34BE" w:rsidP="00E662BC"/>
  <w:p w14:paraId="1F129979" w14:textId="77777777" w:rsidR="009E34BE" w:rsidRDefault="009E34BE" w:rsidP="00E662BC"/>
  <w:p w14:paraId="279680EA" w14:textId="77777777" w:rsidR="009E34BE" w:rsidRDefault="009E34BE" w:rsidP="00E662BC"/>
  <w:p w14:paraId="53DC4F33" w14:textId="77777777" w:rsidR="009E34BE" w:rsidRDefault="009E34BE" w:rsidP="00E662BC"/>
  <w:p w14:paraId="45D7283A" w14:textId="77777777" w:rsidR="009E34BE" w:rsidRDefault="009E34BE" w:rsidP="00E662BC"/>
  <w:p w14:paraId="6A2F0499" w14:textId="77777777" w:rsidR="009E34BE" w:rsidRDefault="009E34BE" w:rsidP="00E662BC"/>
  <w:p w14:paraId="28D03F05" w14:textId="77777777" w:rsidR="009E34BE" w:rsidRDefault="009E34BE" w:rsidP="00E662BC"/>
  <w:p w14:paraId="580E69B3" w14:textId="77777777" w:rsidR="009E34BE" w:rsidRDefault="009E34BE" w:rsidP="00E662BC"/>
  <w:p w14:paraId="3BF9CB6C" w14:textId="77777777" w:rsidR="009E34BE" w:rsidRDefault="009E34BE" w:rsidP="00E662BC"/>
  <w:p w14:paraId="78FDCE70" w14:textId="77777777" w:rsidR="009E34BE" w:rsidRDefault="009E34BE" w:rsidP="00E662BC"/>
  <w:p w14:paraId="3BE5A795" w14:textId="77777777" w:rsidR="009E34BE" w:rsidRDefault="009E34BE" w:rsidP="00E662BC"/>
  <w:p w14:paraId="745AD392" w14:textId="77777777" w:rsidR="009E34BE" w:rsidRDefault="009E34BE" w:rsidP="00E662BC"/>
  <w:p w14:paraId="5B737D13" w14:textId="77777777" w:rsidR="009E34BE" w:rsidRDefault="009E34BE" w:rsidP="00E662BC"/>
  <w:p w14:paraId="7892379D" w14:textId="77777777" w:rsidR="009E34BE" w:rsidRDefault="009E34BE" w:rsidP="00E662BC"/>
  <w:p w14:paraId="1C6C6997" w14:textId="77777777" w:rsidR="009E34BE" w:rsidRDefault="009E34BE" w:rsidP="00E662BC"/>
  <w:p w14:paraId="061B7A89" w14:textId="77777777" w:rsidR="009E34BE" w:rsidRDefault="009E34BE" w:rsidP="00E662BC"/>
  <w:p w14:paraId="6738817B" w14:textId="77777777" w:rsidR="009E34BE" w:rsidRDefault="009E34BE" w:rsidP="00E662BC"/>
  <w:p w14:paraId="7DCC2FDC" w14:textId="77777777" w:rsidR="009E34BE" w:rsidRDefault="009E34BE" w:rsidP="00E662BC"/>
  <w:p w14:paraId="1D550582" w14:textId="77777777" w:rsidR="009E34BE" w:rsidRDefault="009E34BE" w:rsidP="00E662BC"/>
  <w:p w14:paraId="61C105FF" w14:textId="77777777" w:rsidR="009E34BE" w:rsidRDefault="009E34BE" w:rsidP="00E662BC"/>
  <w:p w14:paraId="450FE333" w14:textId="77777777" w:rsidR="009E34BE" w:rsidRDefault="009E34BE" w:rsidP="00E662BC"/>
  <w:p w14:paraId="0D8BF405" w14:textId="77777777" w:rsidR="009E34BE" w:rsidRDefault="009E34BE" w:rsidP="00E662BC"/>
  <w:p w14:paraId="4D1D2B26" w14:textId="77777777" w:rsidR="009E34BE" w:rsidRDefault="009E34BE" w:rsidP="00E662BC"/>
  <w:p w14:paraId="730D27A5" w14:textId="77777777" w:rsidR="009E34BE" w:rsidRDefault="009E34BE" w:rsidP="00E662BC"/>
  <w:p w14:paraId="5AB6D2C9" w14:textId="77777777" w:rsidR="009E34BE" w:rsidRDefault="009E34BE" w:rsidP="00E662BC"/>
  <w:p w14:paraId="32C14DF3" w14:textId="77777777" w:rsidR="009E34BE" w:rsidRDefault="009E34BE" w:rsidP="00E662BC"/>
  <w:p w14:paraId="3CD83074" w14:textId="77777777" w:rsidR="009E34BE" w:rsidRDefault="009E34BE" w:rsidP="00E662BC"/>
  <w:p w14:paraId="4CC7AF6D" w14:textId="77777777" w:rsidR="009E34BE" w:rsidRDefault="009E34BE" w:rsidP="00E662BC"/>
  <w:p w14:paraId="23A1C7E9" w14:textId="77777777" w:rsidR="009E34BE" w:rsidRDefault="009E34BE" w:rsidP="00E662BC"/>
  <w:p w14:paraId="107EEAEC" w14:textId="77777777" w:rsidR="009E34BE" w:rsidRDefault="009E34BE" w:rsidP="00E662BC"/>
  <w:p w14:paraId="700718D4" w14:textId="77777777" w:rsidR="009E34BE" w:rsidRDefault="009E34BE" w:rsidP="00E662BC"/>
  <w:p w14:paraId="5B506697" w14:textId="77777777" w:rsidR="009E34BE" w:rsidRDefault="009E34BE" w:rsidP="00E662BC"/>
  <w:p w14:paraId="367C8626" w14:textId="77777777" w:rsidR="009E34BE" w:rsidRDefault="009E34BE" w:rsidP="00E662BC"/>
  <w:p w14:paraId="62332ABB" w14:textId="77777777" w:rsidR="009E34BE" w:rsidRDefault="009E34BE" w:rsidP="00E662BC"/>
  <w:p w14:paraId="5FFB3A59" w14:textId="77777777" w:rsidR="009E34BE" w:rsidRDefault="009E34BE" w:rsidP="00E662BC"/>
  <w:p w14:paraId="43FA502F" w14:textId="77777777" w:rsidR="009E34BE" w:rsidRDefault="009E34BE" w:rsidP="00E662BC"/>
  <w:p w14:paraId="74E2EB78" w14:textId="77777777" w:rsidR="009E34BE" w:rsidRDefault="009E34BE" w:rsidP="00E662BC"/>
  <w:p w14:paraId="407056FA" w14:textId="77777777" w:rsidR="009E34BE" w:rsidRDefault="009E34BE" w:rsidP="00E662BC"/>
  <w:p w14:paraId="30C57C61" w14:textId="77777777" w:rsidR="009E34BE" w:rsidRDefault="009E34BE" w:rsidP="00E662BC"/>
  <w:p w14:paraId="23415AA0" w14:textId="77777777" w:rsidR="009E34BE" w:rsidRDefault="009E34BE" w:rsidP="00E662BC"/>
  <w:p w14:paraId="1D3E673F" w14:textId="77777777" w:rsidR="009E34BE" w:rsidRDefault="009E34BE" w:rsidP="00E662BC"/>
  <w:p w14:paraId="7E0B9B6C" w14:textId="77777777" w:rsidR="009E34BE" w:rsidRDefault="009E34BE" w:rsidP="00E662BC"/>
  <w:p w14:paraId="1E567FA3" w14:textId="77777777" w:rsidR="009E34BE" w:rsidRDefault="009E34BE" w:rsidP="00E662BC"/>
  <w:p w14:paraId="776B5E5D" w14:textId="77777777" w:rsidR="009E34BE" w:rsidRDefault="009E34BE" w:rsidP="00E662BC"/>
  <w:p w14:paraId="6D1000EE" w14:textId="77777777" w:rsidR="009E34BE" w:rsidRDefault="009E34BE" w:rsidP="00E662BC"/>
  <w:p w14:paraId="1A00A113" w14:textId="77777777" w:rsidR="009E34BE" w:rsidRDefault="009E34BE" w:rsidP="00E662BC"/>
  <w:p w14:paraId="25301E0F" w14:textId="77777777" w:rsidR="009E34BE" w:rsidRDefault="009E34BE" w:rsidP="00E662BC"/>
  <w:p w14:paraId="41FDFC37" w14:textId="77777777" w:rsidR="009E34BE" w:rsidRDefault="009E34BE" w:rsidP="00E662BC"/>
  <w:p w14:paraId="47C1B0DB" w14:textId="77777777" w:rsidR="009E34BE" w:rsidRDefault="009E34BE" w:rsidP="00E662BC"/>
  <w:p w14:paraId="6CAAAA75" w14:textId="77777777" w:rsidR="009E34BE" w:rsidRDefault="009E34BE" w:rsidP="00E662BC"/>
  <w:p w14:paraId="6A5A2FBB" w14:textId="77777777" w:rsidR="009E34BE" w:rsidRDefault="009E34BE" w:rsidP="00E662BC"/>
  <w:p w14:paraId="20E6020F" w14:textId="77777777" w:rsidR="009E34BE" w:rsidRDefault="009E34BE" w:rsidP="00E662BC"/>
  <w:p w14:paraId="32E9CD38" w14:textId="77777777" w:rsidR="009E34BE" w:rsidRDefault="009E34BE" w:rsidP="00E662BC"/>
  <w:p w14:paraId="4E72BA08" w14:textId="77777777" w:rsidR="009E34BE" w:rsidRDefault="009E34BE" w:rsidP="00E662BC"/>
  <w:p w14:paraId="225792D5" w14:textId="77777777" w:rsidR="009E34BE" w:rsidRDefault="009E34BE" w:rsidP="00E662BC"/>
  <w:p w14:paraId="14A8CBA0" w14:textId="77777777" w:rsidR="009E34BE" w:rsidRDefault="009E34BE" w:rsidP="00E662BC"/>
  <w:p w14:paraId="2A986F3A" w14:textId="77777777" w:rsidR="009E34BE" w:rsidRDefault="009E34BE" w:rsidP="00E662BC"/>
  <w:p w14:paraId="34EFBD17" w14:textId="77777777" w:rsidR="009E34BE" w:rsidRDefault="009E34BE" w:rsidP="00E662BC"/>
  <w:p w14:paraId="6C35FDF5" w14:textId="77777777" w:rsidR="009E34BE" w:rsidRDefault="009E34BE" w:rsidP="00E662BC"/>
  <w:p w14:paraId="6E5CA1B4" w14:textId="77777777" w:rsidR="009E34BE" w:rsidRDefault="009E34BE" w:rsidP="00E662BC"/>
  <w:p w14:paraId="72B46069" w14:textId="77777777" w:rsidR="009E34BE" w:rsidRDefault="009E34BE" w:rsidP="00E662BC"/>
  <w:p w14:paraId="0CE39D40" w14:textId="77777777" w:rsidR="009E34BE" w:rsidRDefault="009E34BE" w:rsidP="00E662BC"/>
  <w:p w14:paraId="13145288" w14:textId="77777777" w:rsidR="009E34BE" w:rsidRDefault="009E34BE" w:rsidP="00E662BC"/>
  <w:p w14:paraId="0DAEDA51" w14:textId="77777777" w:rsidR="009E34BE" w:rsidRDefault="009E34BE" w:rsidP="00E662BC"/>
  <w:p w14:paraId="07F9FDAB" w14:textId="77777777" w:rsidR="009E34BE" w:rsidRDefault="009E34BE" w:rsidP="00E662BC"/>
  <w:p w14:paraId="1C852AFE" w14:textId="77777777" w:rsidR="009E34BE" w:rsidRDefault="009E34BE" w:rsidP="00E662BC"/>
  <w:p w14:paraId="3BCF09A5" w14:textId="77777777" w:rsidR="009E34BE" w:rsidRDefault="009E34BE" w:rsidP="00E662BC"/>
  <w:p w14:paraId="10B1E1B3" w14:textId="77777777" w:rsidR="009E34BE" w:rsidRDefault="009E34BE" w:rsidP="00E662BC"/>
  <w:p w14:paraId="132C52F1" w14:textId="77777777" w:rsidR="009E34BE" w:rsidRDefault="009E34BE" w:rsidP="00E662BC"/>
  <w:p w14:paraId="2676A2E5" w14:textId="77777777" w:rsidR="009E34BE" w:rsidRDefault="009E34BE" w:rsidP="00E662BC"/>
  <w:p w14:paraId="3053FFA3" w14:textId="77777777" w:rsidR="009E34BE" w:rsidRDefault="009E34BE" w:rsidP="00E662BC"/>
  <w:p w14:paraId="2182DEE4" w14:textId="77777777" w:rsidR="009E34BE" w:rsidRDefault="009E34BE" w:rsidP="00E662BC"/>
  <w:p w14:paraId="34ADA007" w14:textId="77777777" w:rsidR="009E34BE" w:rsidRDefault="009E34BE" w:rsidP="00E662BC"/>
  <w:p w14:paraId="03E10629" w14:textId="77777777" w:rsidR="009E34BE" w:rsidRDefault="009E34BE" w:rsidP="00E662BC"/>
  <w:p w14:paraId="6AB60FA9" w14:textId="77777777" w:rsidR="009E34BE" w:rsidRDefault="009E34BE" w:rsidP="00E662BC"/>
  <w:p w14:paraId="6583AC25" w14:textId="77777777" w:rsidR="009E34BE" w:rsidRDefault="009E34BE" w:rsidP="00E662BC"/>
  <w:p w14:paraId="076FFAE9" w14:textId="77777777" w:rsidR="009E34BE" w:rsidRDefault="009E34BE" w:rsidP="00E662BC"/>
  <w:p w14:paraId="6DF96C99" w14:textId="77777777" w:rsidR="009E34BE" w:rsidRDefault="009E34BE" w:rsidP="00E662BC"/>
  <w:p w14:paraId="14C80D04" w14:textId="77777777" w:rsidR="009E34BE" w:rsidRDefault="009E34BE" w:rsidP="00E662BC"/>
  <w:p w14:paraId="59A8076D" w14:textId="77777777" w:rsidR="009E34BE" w:rsidRDefault="009E34BE" w:rsidP="00E662BC"/>
  <w:p w14:paraId="1E31CA8C" w14:textId="77777777" w:rsidR="009E34BE" w:rsidRDefault="009E34BE" w:rsidP="00E662BC"/>
  <w:p w14:paraId="7734308D" w14:textId="77777777" w:rsidR="009E34BE" w:rsidRDefault="009E34BE" w:rsidP="00E662BC"/>
  <w:p w14:paraId="28378D4E" w14:textId="77777777" w:rsidR="009E34BE" w:rsidRDefault="009E34BE" w:rsidP="00E662BC"/>
  <w:p w14:paraId="7634BB61" w14:textId="77777777" w:rsidR="009E34BE" w:rsidRDefault="009E34BE" w:rsidP="00E662BC"/>
  <w:p w14:paraId="60057478" w14:textId="77777777" w:rsidR="009E34BE" w:rsidRDefault="009E34BE" w:rsidP="00E662BC"/>
  <w:p w14:paraId="4C51FFBA" w14:textId="77777777" w:rsidR="009E34BE" w:rsidRDefault="009E34BE" w:rsidP="00E662BC"/>
  <w:p w14:paraId="00CC5E23" w14:textId="77777777" w:rsidR="009E34BE" w:rsidRDefault="009E34BE" w:rsidP="00E662BC"/>
  <w:p w14:paraId="3B4416D8" w14:textId="77777777" w:rsidR="009E34BE" w:rsidRDefault="009E34BE" w:rsidP="00E662BC"/>
  <w:p w14:paraId="3E2D23CD" w14:textId="77777777" w:rsidR="009E34BE" w:rsidRDefault="009E34BE" w:rsidP="00E662BC"/>
  <w:p w14:paraId="64C351C7" w14:textId="77777777" w:rsidR="009E34BE" w:rsidRDefault="009E34BE" w:rsidP="00E662BC"/>
  <w:p w14:paraId="3425251F" w14:textId="77777777" w:rsidR="009E34BE" w:rsidRDefault="009E34BE" w:rsidP="00E662BC"/>
  <w:p w14:paraId="100DEA56" w14:textId="77777777" w:rsidR="009E34BE" w:rsidRDefault="009E34BE" w:rsidP="00E662BC"/>
  <w:p w14:paraId="00E39114" w14:textId="77777777" w:rsidR="009E34BE" w:rsidRDefault="009E34BE" w:rsidP="00E662BC"/>
  <w:p w14:paraId="354169B5" w14:textId="77777777" w:rsidR="009E34BE" w:rsidRDefault="009E34BE" w:rsidP="00E662BC"/>
  <w:p w14:paraId="29811C7F" w14:textId="77777777" w:rsidR="009E34BE" w:rsidRDefault="009E34BE" w:rsidP="00E662BC"/>
  <w:p w14:paraId="592F0E03" w14:textId="77777777" w:rsidR="009E34BE" w:rsidRDefault="009E34BE" w:rsidP="00E662BC"/>
  <w:p w14:paraId="7D39716D" w14:textId="77777777" w:rsidR="009E34BE" w:rsidRDefault="009E34BE" w:rsidP="00E662BC"/>
  <w:p w14:paraId="1FC14D26" w14:textId="77777777" w:rsidR="009E34BE" w:rsidRDefault="009E34BE" w:rsidP="00E662BC"/>
  <w:p w14:paraId="55B969AB" w14:textId="77777777" w:rsidR="009E34BE" w:rsidRDefault="009E34BE" w:rsidP="00E662BC"/>
  <w:p w14:paraId="4517AE2C" w14:textId="77777777" w:rsidR="009E34BE" w:rsidRDefault="009E34BE" w:rsidP="00E662BC"/>
  <w:p w14:paraId="38819AC9" w14:textId="77777777" w:rsidR="009E34BE" w:rsidRDefault="009E34BE" w:rsidP="00E662BC"/>
  <w:p w14:paraId="5F1BF1D3" w14:textId="77777777" w:rsidR="009E34BE" w:rsidRDefault="009E34BE" w:rsidP="00E662BC"/>
  <w:p w14:paraId="4E191F91" w14:textId="77777777" w:rsidR="009E34BE" w:rsidRDefault="009E34BE" w:rsidP="00E662BC"/>
  <w:p w14:paraId="34DCD771" w14:textId="77777777" w:rsidR="009E34BE" w:rsidRDefault="009E34BE" w:rsidP="00E662BC"/>
  <w:p w14:paraId="1741D4C2" w14:textId="77777777" w:rsidR="009E34BE" w:rsidRDefault="009E34BE" w:rsidP="00E662BC"/>
  <w:p w14:paraId="538BCD9F" w14:textId="77777777" w:rsidR="009E34BE" w:rsidRDefault="009E34BE" w:rsidP="00E662BC"/>
  <w:p w14:paraId="355C40FA" w14:textId="77777777" w:rsidR="009E34BE" w:rsidRDefault="009E34BE" w:rsidP="00E662BC"/>
  <w:p w14:paraId="2F358619" w14:textId="77777777" w:rsidR="009E34BE" w:rsidRDefault="009E34BE" w:rsidP="00E662BC"/>
  <w:p w14:paraId="3366274D" w14:textId="77777777" w:rsidR="009E34BE" w:rsidRDefault="009E34BE" w:rsidP="00E662BC"/>
  <w:p w14:paraId="70FE93FB" w14:textId="77777777" w:rsidR="009E34BE" w:rsidRDefault="009E34BE" w:rsidP="00E662BC"/>
  <w:p w14:paraId="717FEA4F" w14:textId="77777777" w:rsidR="009E34BE" w:rsidRDefault="009E34BE" w:rsidP="00E662BC"/>
  <w:p w14:paraId="534CC8B7" w14:textId="77777777" w:rsidR="009E34BE" w:rsidRDefault="009E34BE" w:rsidP="00E662BC"/>
  <w:p w14:paraId="43BD0399" w14:textId="77777777" w:rsidR="009E34BE" w:rsidRDefault="009E34BE" w:rsidP="00E662BC"/>
  <w:p w14:paraId="453FECBB" w14:textId="77777777" w:rsidR="009E34BE" w:rsidRDefault="009E34BE" w:rsidP="00E662BC"/>
  <w:p w14:paraId="4069AE35" w14:textId="77777777" w:rsidR="009E34BE" w:rsidRDefault="009E34BE" w:rsidP="00E662BC"/>
  <w:p w14:paraId="314CECCA" w14:textId="77777777" w:rsidR="009E34BE" w:rsidRDefault="009E34BE" w:rsidP="00E662BC"/>
  <w:p w14:paraId="6F24CA6F" w14:textId="77777777" w:rsidR="009E34BE" w:rsidRDefault="009E34BE" w:rsidP="00E662BC"/>
  <w:p w14:paraId="71770858" w14:textId="77777777" w:rsidR="009E34BE" w:rsidRDefault="009E34BE" w:rsidP="00E662BC"/>
  <w:p w14:paraId="7E881A44" w14:textId="77777777" w:rsidR="009E34BE" w:rsidRDefault="009E34BE" w:rsidP="00E662BC"/>
  <w:p w14:paraId="78B4417E" w14:textId="77777777" w:rsidR="00B42B8C" w:rsidRDefault="00B42B8C" w:rsidP="00E662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784F" w14:textId="77777777" w:rsidR="009E34BE"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9E34BE" w:rsidRDefault="009E34BE" w:rsidP="00E662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779C7" w14:textId="77777777" w:rsidR="009D636F" w:rsidRPr="003F3547" w:rsidRDefault="009D636F" w:rsidP="003F3547">
      <w:pPr>
        <w:pStyle w:val="Voettekst"/>
      </w:pPr>
    </w:p>
    <w:p w14:paraId="0297A209" w14:textId="77777777" w:rsidR="009D636F" w:rsidRDefault="009D636F" w:rsidP="00E662BC"/>
  </w:footnote>
  <w:footnote w:type="continuationSeparator" w:id="0">
    <w:p w14:paraId="5E832142" w14:textId="77777777" w:rsidR="009D636F" w:rsidRPr="003F3547" w:rsidRDefault="009D636F" w:rsidP="003F3547">
      <w:pPr>
        <w:pStyle w:val="Voettekst"/>
      </w:pPr>
    </w:p>
    <w:p w14:paraId="679FCAB3" w14:textId="77777777" w:rsidR="009D636F" w:rsidRDefault="009D636F" w:rsidP="00E662BC"/>
  </w:footnote>
  <w:footnote w:type="continuationNotice" w:id="1">
    <w:p w14:paraId="686938CA" w14:textId="77777777" w:rsidR="009D636F" w:rsidRDefault="009D63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C4B3" w14:textId="77777777" w:rsidR="009E34BE" w:rsidRDefault="00000000" w:rsidP="00E662BC">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8239;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9E34BE" w:rsidRDefault="009E34BE" w:rsidP="00E662BC"/>
  <w:p w14:paraId="78163D5B" w14:textId="77777777" w:rsidR="009E34BE" w:rsidRDefault="009E34BE" w:rsidP="00E662BC"/>
  <w:p w14:paraId="083CD615" w14:textId="77777777" w:rsidR="009E34BE" w:rsidRDefault="009E34BE" w:rsidP="00E662BC"/>
  <w:p w14:paraId="20ED8739" w14:textId="77777777" w:rsidR="009E34BE" w:rsidRDefault="009E34BE" w:rsidP="00E662BC"/>
  <w:p w14:paraId="536953E6" w14:textId="77777777" w:rsidR="009E34BE" w:rsidRDefault="009E34BE" w:rsidP="00E662BC"/>
  <w:p w14:paraId="0AC46F42" w14:textId="77777777" w:rsidR="009E34BE" w:rsidRDefault="009E34BE" w:rsidP="00E662BC"/>
  <w:p w14:paraId="2CECDC24" w14:textId="77777777" w:rsidR="009E34BE" w:rsidRDefault="009E34BE" w:rsidP="00E662BC"/>
  <w:p w14:paraId="15C62E84" w14:textId="77777777" w:rsidR="009E34BE" w:rsidRDefault="009E34BE" w:rsidP="00E662BC"/>
  <w:p w14:paraId="6EF344D5" w14:textId="77777777" w:rsidR="009E34BE" w:rsidRDefault="009E34BE" w:rsidP="00E662BC"/>
  <w:p w14:paraId="05A49924" w14:textId="77777777" w:rsidR="009E34BE" w:rsidRDefault="009E34BE" w:rsidP="00E662BC"/>
  <w:p w14:paraId="1693B400" w14:textId="77777777" w:rsidR="009E34BE" w:rsidRDefault="009E34BE" w:rsidP="00E662BC"/>
  <w:p w14:paraId="3B6D2723" w14:textId="77777777" w:rsidR="009E34BE" w:rsidRDefault="009E34BE" w:rsidP="00E662BC"/>
  <w:p w14:paraId="658339F6" w14:textId="77777777" w:rsidR="009E34BE" w:rsidRDefault="009E34BE" w:rsidP="00E662BC"/>
  <w:p w14:paraId="765380CF" w14:textId="77777777" w:rsidR="009E34BE" w:rsidRDefault="009E34BE" w:rsidP="00E662BC"/>
  <w:p w14:paraId="7C817B5C" w14:textId="77777777" w:rsidR="009E34BE" w:rsidRDefault="009E34BE" w:rsidP="00E662BC"/>
  <w:p w14:paraId="0E66637F" w14:textId="77777777" w:rsidR="009E34BE" w:rsidRDefault="009E34BE" w:rsidP="00E662BC"/>
  <w:p w14:paraId="0903C858" w14:textId="77777777" w:rsidR="009E34BE" w:rsidRDefault="009E34BE" w:rsidP="00E662BC"/>
  <w:p w14:paraId="71299D33" w14:textId="77777777" w:rsidR="009E34BE" w:rsidRDefault="009E34BE" w:rsidP="00E662BC"/>
  <w:p w14:paraId="6480A76F" w14:textId="77777777" w:rsidR="009E34BE" w:rsidRDefault="009E34BE" w:rsidP="00E662BC"/>
  <w:p w14:paraId="36A43B8B" w14:textId="77777777" w:rsidR="009E34BE" w:rsidRDefault="009E34BE" w:rsidP="00E662BC"/>
  <w:p w14:paraId="558D24C1" w14:textId="77777777" w:rsidR="009E34BE" w:rsidRDefault="009E34BE" w:rsidP="00E662BC"/>
  <w:p w14:paraId="22C7D11D" w14:textId="77777777" w:rsidR="009E34BE" w:rsidRDefault="009E34BE" w:rsidP="00E662BC"/>
  <w:p w14:paraId="66AE0692" w14:textId="77777777" w:rsidR="009E34BE" w:rsidRDefault="009E34BE" w:rsidP="00E662BC"/>
  <w:p w14:paraId="3D3F025B" w14:textId="77777777" w:rsidR="009E34BE" w:rsidRDefault="009E34BE" w:rsidP="00E662BC"/>
  <w:p w14:paraId="354A2571" w14:textId="77777777" w:rsidR="009E34BE" w:rsidRDefault="009E34BE" w:rsidP="00E662BC"/>
  <w:p w14:paraId="788B255B" w14:textId="77777777" w:rsidR="009E34BE" w:rsidRDefault="009E34BE" w:rsidP="00E662BC"/>
  <w:p w14:paraId="0D2514F0" w14:textId="77777777" w:rsidR="009E34BE" w:rsidRDefault="009E34BE" w:rsidP="00E662BC"/>
  <w:p w14:paraId="62A0FED9" w14:textId="77777777" w:rsidR="009E34BE" w:rsidRDefault="009E34BE" w:rsidP="00E662BC"/>
  <w:p w14:paraId="555DA57F" w14:textId="77777777" w:rsidR="009E34BE" w:rsidRDefault="009E34BE" w:rsidP="00E662BC"/>
  <w:p w14:paraId="04A2CABD" w14:textId="77777777" w:rsidR="009E34BE" w:rsidRDefault="009E34BE" w:rsidP="00E662BC"/>
  <w:p w14:paraId="744860B7" w14:textId="77777777" w:rsidR="009E34BE" w:rsidRDefault="009E34BE" w:rsidP="00E662BC"/>
  <w:p w14:paraId="17B34531" w14:textId="77777777" w:rsidR="009E34BE" w:rsidRDefault="009E34BE" w:rsidP="00E662BC"/>
  <w:p w14:paraId="53723441" w14:textId="77777777" w:rsidR="009E34BE" w:rsidRDefault="009E34BE" w:rsidP="00E662BC"/>
  <w:p w14:paraId="5F4B7814" w14:textId="77777777" w:rsidR="009E34BE" w:rsidRDefault="009E34BE" w:rsidP="00E662BC"/>
  <w:p w14:paraId="6D4A88A1" w14:textId="77777777" w:rsidR="009E34BE" w:rsidRDefault="009E34BE" w:rsidP="00E662BC"/>
  <w:p w14:paraId="5F6881DF" w14:textId="77777777" w:rsidR="009E34BE" w:rsidRDefault="009E34BE" w:rsidP="00E662BC"/>
  <w:p w14:paraId="474B2BBE" w14:textId="77777777" w:rsidR="009E34BE" w:rsidRDefault="009E34BE" w:rsidP="00E662BC"/>
  <w:p w14:paraId="29D9E8CC" w14:textId="77777777" w:rsidR="009E34BE" w:rsidRDefault="009E34BE" w:rsidP="00E662BC"/>
  <w:p w14:paraId="27C4AC9B" w14:textId="77777777" w:rsidR="009E34BE" w:rsidRDefault="009E34BE" w:rsidP="00E662BC"/>
  <w:p w14:paraId="3F1E8FA0" w14:textId="77777777" w:rsidR="009E34BE" w:rsidRDefault="009E34BE" w:rsidP="00E662BC"/>
  <w:p w14:paraId="1278B463" w14:textId="77777777" w:rsidR="009E34BE" w:rsidRDefault="009E34BE" w:rsidP="00E662BC"/>
  <w:p w14:paraId="3BACE37A" w14:textId="77777777" w:rsidR="009E34BE" w:rsidRDefault="009E34BE" w:rsidP="00E662BC"/>
  <w:p w14:paraId="729F8AEC" w14:textId="77777777" w:rsidR="009E34BE" w:rsidRDefault="009E34BE" w:rsidP="00E662BC"/>
  <w:p w14:paraId="6DA16423" w14:textId="77777777" w:rsidR="009E34BE" w:rsidRDefault="009E34BE" w:rsidP="00E662BC"/>
  <w:p w14:paraId="638B7BD6" w14:textId="77777777" w:rsidR="009E34BE" w:rsidRDefault="009E34BE" w:rsidP="00E662BC"/>
  <w:p w14:paraId="791ABAF2" w14:textId="77777777" w:rsidR="009E34BE" w:rsidRDefault="009E34BE" w:rsidP="00E662BC"/>
  <w:p w14:paraId="1182DFEF" w14:textId="77777777" w:rsidR="009E34BE" w:rsidRDefault="009E34BE" w:rsidP="00E662BC"/>
  <w:p w14:paraId="64D59DC7" w14:textId="77777777" w:rsidR="009E34BE" w:rsidRDefault="009E34BE" w:rsidP="00E662BC"/>
  <w:p w14:paraId="7212BFD8" w14:textId="77777777" w:rsidR="009E34BE" w:rsidRDefault="009E34BE" w:rsidP="00E662BC"/>
  <w:p w14:paraId="5456B887" w14:textId="77777777" w:rsidR="009E34BE" w:rsidRDefault="009E34BE" w:rsidP="00E662BC"/>
  <w:p w14:paraId="1DF20503" w14:textId="77777777" w:rsidR="009E34BE" w:rsidRDefault="009E34BE" w:rsidP="00E662BC"/>
  <w:p w14:paraId="68B70221" w14:textId="77777777" w:rsidR="009E34BE" w:rsidRDefault="009E34BE" w:rsidP="00E662BC"/>
  <w:p w14:paraId="4FD9951D" w14:textId="77777777" w:rsidR="009E34BE" w:rsidRDefault="009E34BE" w:rsidP="00E662BC"/>
  <w:p w14:paraId="693A4D4E" w14:textId="77777777" w:rsidR="009E34BE" w:rsidRDefault="009E34BE" w:rsidP="00E662BC"/>
  <w:p w14:paraId="7CB48605" w14:textId="77777777" w:rsidR="009E34BE" w:rsidRDefault="009E34BE" w:rsidP="00E662BC"/>
  <w:p w14:paraId="3486621B" w14:textId="77777777" w:rsidR="009E34BE" w:rsidRDefault="009E34BE" w:rsidP="00E662BC"/>
  <w:p w14:paraId="226E7C0E" w14:textId="77777777" w:rsidR="009E34BE" w:rsidRDefault="009E34BE" w:rsidP="00E662BC"/>
  <w:p w14:paraId="0399DB30" w14:textId="77777777" w:rsidR="009E34BE" w:rsidRDefault="009E34BE" w:rsidP="00E662BC"/>
  <w:p w14:paraId="407A7975" w14:textId="77777777" w:rsidR="009E34BE" w:rsidRDefault="009E34BE" w:rsidP="00E662BC"/>
  <w:p w14:paraId="3592601C" w14:textId="77777777" w:rsidR="009E34BE" w:rsidRDefault="009E34BE" w:rsidP="00E662BC"/>
  <w:p w14:paraId="4B7DED82" w14:textId="77777777" w:rsidR="009E34BE" w:rsidRDefault="009E34BE" w:rsidP="00E662BC"/>
  <w:p w14:paraId="390D7E2D" w14:textId="77777777" w:rsidR="009E34BE" w:rsidRDefault="009E34BE" w:rsidP="00E662BC"/>
  <w:p w14:paraId="55AE580B" w14:textId="77777777" w:rsidR="009E34BE" w:rsidRDefault="009E34BE" w:rsidP="00E662BC"/>
  <w:p w14:paraId="1C7473B7" w14:textId="77777777" w:rsidR="009E34BE" w:rsidRDefault="009E34BE" w:rsidP="00E662BC"/>
  <w:p w14:paraId="3A880587" w14:textId="77777777" w:rsidR="009E34BE" w:rsidRDefault="009E34BE" w:rsidP="00E662BC"/>
  <w:p w14:paraId="0F48E1EA" w14:textId="77777777" w:rsidR="009E34BE" w:rsidRDefault="009E34BE" w:rsidP="00E662BC"/>
  <w:p w14:paraId="7A0F87A0" w14:textId="77777777" w:rsidR="009E34BE" w:rsidRDefault="009E34BE" w:rsidP="00E662BC"/>
  <w:p w14:paraId="40D2F91D" w14:textId="77777777" w:rsidR="009E34BE" w:rsidRDefault="009E34BE" w:rsidP="00E662BC"/>
  <w:p w14:paraId="78ABAE44" w14:textId="77777777" w:rsidR="009E34BE" w:rsidRDefault="009E34BE" w:rsidP="00E662BC"/>
  <w:p w14:paraId="6D4953A5" w14:textId="77777777" w:rsidR="009E34BE" w:rsidRDefault="009E34BE" w:rsidP="00E662BC"/>
  <w:p w14:paraId="311AE557" w14:textId="77777777" w:rsidR="009E34BE" w:rsidRDefault="009E34BE" w:rsidP="00E662BC"/>
  <w:p w14:paraId="6FDD12F1" w14:textId="77777777" w:rsidR="009E34BE" w:rsidRDefault="009E34BE" w:rsidP="00E662BC"/>
  <w:p w14:paraId="0F2CADAD" w14:textId="77777777" w:rsidR="009E34BE" w:rsidRDefault="009E34BE" w:rsidP="00E662BC"/>
  <w:p w14:paraId="400F7EB8" w14:textId="77777777" w:rsidR="009E34BE" w:rsidRDefault="009E34BE" w:rsidP="00E662BC"/>
  <w:p w14:paraId="2D7D2D84" w14:textId="77777777" w:rsidR="009E34BE" w:rsidRDefault="009E34BE" w:rsidP="00E662BC"/>
  <w:p w14:paraId="3647DE2C" w14:textId="77777777" w:rsidR="009E34BE" w:rsidRDefault="009E34BE" w:rsidP="00E662BC"/>
  <w:p w14:paraId="7E2300D1" w14:textId="77777777" w:rsidR="009E34BE" w:rsidRDefault="009E34BE" w:rsidP="00E662BC"/>
  <w:p w14:paraId="1FE35308" w14:textId="77777777" w:rsidR="009E34BE" w:rsidRDefault="009E34BE" w:rsidP="00E662BC"/>
  <w:p w14:paraId="6EF50C2E" w14:textId="77777777" w:rsidR="009E34BE" w:rsidRDefault="009E34BE" w:rsidP="00E662BC"/>
  <w:p w14:paraId="49E13C58" w14:textId="77777777" w:rsidR="009E34BE" w:rsidRDefault="009E34BE" w:rsidP="00E662BC"/>
  <w:p w14:paraId="60D4CAB7" w14:textId="77777777" w:rsidR="009E34BE" w:rsidRDefault="009E34BE" w:rsidP="00E662BC"/>
  <w:p w14:paraId="5E71CB02" w14:textId="77777777" w:rsidR="009E34BE" w:rsidRDefault="009E34BE" w:rsidP="00E662BC"/>
  <w:p w14:paraId="4E860795" w14:textId="77777777" w:rsidR="009E34BE" w:rsidRDefault="009E34BE" w:rsidP="00E662BC"/>
  <w:p w14:paraId="06DDC2A3" w14:textId="77777777" w:rsidR="009E34BE" w:rsidRDefault="009E34BE" w:rsidP="00E662BC"/>
  <w:p w14:paraId="0480A316" w14:textId="77777777" w:rsidR="009E34BE" w:rsidRDefault="009E34BE" w:rsidP="00E662BC"/>
  <w:p w14:paraId="55FD3B7D" w14:textId="77777777" w:rsidR="009E34BE" w:rsidRDefault="009E34BE" w:rsidP="00E662BC"/>
  <w:p w14:paraId="6EE00299" w14:textId="77777777" w:rsidR="009E34BE" w:rsidRDefault="009E34BE" w:rsidP="00E662BC"/>
  <w:p w14:paraId="22D09FC5" w14:textId="77777777" w:rsidR="009E34BE" w:rsidRDefault="009E34BE" w:rsidP="00E662BC"/>
  <w:p w14:paraId="388E0988" w14:textId="77777777" w:rsidR="009E34BE" w:rsidRDefault="009E34BE" w:rsidP="00E662BC"/>
  <w:p w14:paraId="3C106C64" w14:textId="77777777" w:rsidR="009E34BE" w:rsidRDefault="009E34BE" w:rsidP="00E662BC"/>
  <w:p w14:paraId="5D1B04D4" w14:textId="77777777" w:rsidR="009E34BE" w:rsidRDefault="009E34BE" w:rsidP="00E662BC"/>
  <w:p w14:paraId="7095244F" w14:textId="77777777" w:rsidR="009E34BE" w:rsidRDefault="009E34BE" w:rsidP="00E662BC"/>
  <w:p w14:paraId="249EEF19" w14:textId="77777777" w:rsidR="009E34BE" w:rsidRDefault="009E34BE" w:rsidP="00E662BC"/>
  <w:p w14:paraId="00476A6D" w14:textId="77777777" w:rsidR="009E34BE" w:rsidRDefault="009E34BE" w:rsidP="00E662BC"/>
  <w:p w14:paraId="4ECA90FE" w14:textId="77777777" w:rsidR="009E34BE" w:rsidRDefault="009E34BE" w:rsidP="00E662BC"/>
  <w:p w14:paraId="4C293F5C" w14:textId="77777777" w:rsidR="009E34BE" w:rsidRDefault="009E34BE" w:rsidP="00E662BC"/>
  <w:p w14:paraId="6570818A" w14:textId="77777777" w:rsidR="009E34BE" w:rsidRDefault="009E34BE" w:rsidP="00E662BC"/>
  <w:p w14:paraId="28267229" w14:textId="77777777" w:rsidR="009E34BE" w:rsidRDefault="009E34BE" w:rsidP="00E662BC"/>
  <w:p w14:paraId="65F65F5E" w14:textId="77777777" w:rsidR="009E34BE" w:rsidRDefault="009E34BE" w:rsidP="00E662BC"/>
  <w:p w14:paraId="37B57623" w14:textId="77777777" w:rsidR="009E34BE" w:rsidRDefault="009E34BE" w:rsidP="00E662BC"/>
  <w:p w14:paraId="4781E026" w14:textId="77777777" w:rsidR="009E34BE" w:rsidRDefault="009E34BE" w:rsidP="00E662BC"/>
  <w:p w14:paraId="5C80FDED" w14:textId="77777777" w:rsidR="009E34BE" w:rsidRDefault="009E34BE" w:rsidP="00E662BC"/>
  <w:p w14:paraId="5B9A4B0E" w14:textId="77777777" w:rsidR="009E34BE" w:rsidRDefault="009E34BE" w:rsidP="00E662BC"/>
  <w:p w14:paraId="493E4FBF" w14:textId="77777777" w:rsidR="009E34BE" w:rsidRDefault="009E34BE" w:rsidP="00E662BC"/>
  <w:p w14:paraId="76862F4B" w14:textId="77777777" w:rsidR="009E34BE" w:rsidRDefault="009E34BE" w:rsidP="00E662BC"/>
  <w:p w14:paraId="14D15971" w14:textId="77777777" w:rsidR="009E34BE" w:rsidRDefault="009E34BE" w:rsidP="00E662BC"/>
  <w:p w14:paraId="3E610E01" w14:textId="77777777" w:rsidR="009E34BE" w:rsidRDefault="009E34BE" w:rsidP="00E662BC"/>
  <w:p w14:paraId="2C6320EB" w14:textId="77777777" w:rsidR="009E34BE" w:rsidRDefault="009E34BE" w:rsidP="00E662BC"/>
  <w:p w14:paraId="71F2A811" w14:textId="77777777" w:rsidR="009E34BE" w:rsidRDefault="009E34BE" w:rsidP="00E662BC"/>
  <w:p w14:paraId="05268612" w14:textId="77777777" w:rsidR="009E34BE" w:rsidRDefault="009E34BE" w:rsidP="00E662BC"/>
  <w:p w14:paraId="31F2179D" w14:textId="77777777" w:rsidR="009E34BE" w:rsidRDefault="009E34BE" w:rsidP="00E662BC"/>
  <w:p w14:paraId="2F80A8EB" w14:textId="77777777" w:rsidR="009E34BE" w:rsidRDefault="009E34BE" w:rsidP="00E662BC"/>
  <w:p w14:paraId="75DD12C3" w14:textId="77777777" w:rsidR="009E34BE" w:rsidRDefault="009E34BE" w:rsidP="00E662BC"/>
  <w:p w14:paraId="3D25C969" w14:textId="77777777" w:rsidR="009E34BE" w:rsidRDefault="009E34BE" w:rsidP="00E662BC"/>
  <w:p w14:paraId="6DACA3AC" w14:textId="77777777" w:rsidR="009E34BE" w:rsidRDefault="009E34BE" w:rsidP="00E662BC"/>
  <w:p w14:paraId="130FF838" w14:textId="77777777" w:rsidR="009E34BE" w:rsidRDefault="009E34BE" w:rsidP="00E662BC"/>
  <w:p w14:paraId="66B24433" w14:textId="77777777" w:rsidR="009E34BE" w:rsidRDefault="009E34BE" w:rsidP="00E662BC"/>
  <w:p w14:paraId="5FEF39C8" w14:textId="77777777" w:rsidR="009E34BE" w:rsidRDefault="009E34BE" w:rsidP="00E662BC"/>
  <w:p w14:paraId="7788A504" w14:textId="77777777" w:rsidR="009E34BE" w:rsidRDefault="009E34BE" w:rsidP="00E662BC"/>
  <w:p w14:paraId="502F71DA" w14:textId="77777777" w:rsidR="009E34BE" w:rsidRDefault="009E34BE" w:rsidP="00E662BC"/>
  <w:p w14:paraId="472FAB83" w14:textId="77777777" w:rsidR="009E34BE" w:rsidRDefault="009E34BE" w:rsidP="00E662BC"/>
  <w:p w14:paraId="0AD388F9" w14:textId="77777777" w:rsidR="009E34BE" w:rsidRDefault="009E34BE" w:rsidP="00E662BC"/>
  <w:p w14:paraId="703A7DC3" w14:textId="77777777" w:rsidR="009E34BE" w:rsidRDefault="009E34BE" w:rsidP="00E662BC"/>
  <w:p w14:paraId="0EF7A2B8" w14:textId="77777777" w:rsidR="009E34BE" w:rsidRDefault="009E34BE" w:rsidP="00E662BC"/>
  <w:p w14:paraId="4D2A3081" w14:textId="77777777" w:rsidR="009E34BE" w:rsidRDefault="009E34BE" w:rsidP="00E662BC"/>
  <w:p w14:paraId="66939F86" w14:textId="77777777" w:rsidR="009E34BE" w:rsidRDefault="009E34BE" w:rsidP="00E662BC"/>
  <w:p w14:paraId="485BCFA4" w14:textId="77777777" w:rsidR="009E34BE" w:rsidRDefault="009E34BE" w:rsidP="00E662BC"/>
  <w:p w14:paraId="05399901" w14:textId="77777777" w:rsidR="009E34BE" w:rsidRDefault="009E34BE" w:rsidP="00E662BC"/>
  <w:p w14:paraId="0DAF6759" w14:textId="77777777" w:rsidR="009E34BE" w:rsidRDefault="009E34BE" w:rsidP="00E662BC"/>
  <w:p w14:paraId="1D1C8CB6" w14:textId="77777777" w:rsidR="009E34BE" w:rsidRDefault="009E34BE" w:rsidP="00E662BC"/>
  <w:p w14:paraId="6B4EF19D" w14:textId="77777777" w:rsidR="009E34BE" w:rsidRDefault="009E34BE" w:rsidP="00E662BC"/>
  <w:p w14:paraId="4E980986" w14:textId="77777777" w:rsidR="009E34BE" w:rsidRDefault="009E34BE" w:rsidP="00E662BC"/>
  <w:p w14:paraId="39B22C54" w14:textId="77777777" w:rsidR="009E34BE" w:rsidRDefault="009E34BE" w:rsidP="00E662BC"/>
  <w:p w14:paraId="035B5368" w14:textId="77777777" w:rsidR="009E34BE" w:rsidRDefault="009E34BE" w:rsidP="00E662BC"/>
  <w:p w14:paraId="619B7BCB" w14:textId="77777777" w:rsidR="009E34BE" w:rsidRDefault="009E34BE" w:rsidP="00E662BC"/>
  <w:p w14:paraId="24E911BC" w14:textId="77777777" w:rsidR="009E34BE" w:rsidRDefault="009E34BE" w:rsidP="00E662BC"/>
  <w:p w14:paraId="1C5A1DDC" w14:textId="77777777" w:rsidR="009E34BE" w:rsidRDefault="009E34BE" w:rsidP="00E662BC"/>
  <w:p w14:paraId="48383C1D" w14:textId="77777777" w:rsidR="009E34BE" w:rsidRDefault="009E34BE" w:rsidP="00E662BC"/>
  <w:p w14:paraId="30671168" w14:textId="77777777" w:rsidR="009E34BE" w:rsidRDefault="009E34BE" w:rsidP="00E662BC"/>
  <w:p w14:paraId="7D1399B2" w14:textId="77777777" w:rsidR="009E34BE" w:rsidRDefault="009E34BE" w:rsidP="00E662BC"/>
  <w:p w14:paraId="73FC3679" w14:textId="77777777" w:rsidR="009E34BE" w:rsidRDefault="009E34BE" w:rsidP="00E662BC"/>
  <w:p w14:paraId="2DC2C70E" w14:textId="77777777" w:rsidR="009E34BE" w:rsidRDefault="009E34BE" w:rsidP="00E662BC"/>
  <w:p w14:paraId="245B2ABF" w14:textId="77777777" w:rsidR="009E34BE" w:rsidRDefault="009E34BE" w:rsidP="00E662BC"/>
  <w:p w14:paraId="58839FE0" w14:textId="77777777" w:rsidR="009E34BE" w:rsidRDefault="009E34BE" w:rsidP="00E662BC"/>
  <w:p w14:paraId="4C9940F2" w14:textId="77777777" w:rsidR="009E34BE" w:rsidRDefault="009E34BE" w:rsidP="00E662BC"/>
  <w:p w14:paraId="2E5D6552" w14:textId="77777777" w:rsidR="009E34BE" w:rsidRDefault="009E34BE" w:rsidP="00E662BC"/>
  <w:p w14:paraId="5004D9B9" w14:textId="77777777" w:rsidR="009E34BE" w:rsidRDefault="009E34BE" w:rsidP="00E662BC"/>
  <w:p w14:paraId="65216D5D" w14:textId="77777777" w:rsidR="009E34BE" w:rsidRDefault="009E34BE" w:rsidP="00E662BC"/>
  <w:p w14:paraId="4E6D7CD9" w14:textId="77777777" w:rsidR="009E34BE" w:rsidRDefault="009E34BE" w:rsidP="00E662BC"/>
  <w:p w14:paraId="595B7888" w14:textId="77777777" w:rsidR="009E34BE" w:rsidRDefault="009E34BE" w:rsidP="00E662BC"/>
  <w:p w14:paraId="252BE23C" w14:textId="77777777" w:rsidR="009E34BE" w:rsidRDefault="009E34BE" w:rsidP="00E662BC"/>
  <w:p w14:paraId="1F92CFB2" w14:textId="77777777" w:rsidR="009E34BE" w:rsidRDefault="009E34BE" w:rsidP="00E662BC"/>
  <w:p w14:paraId="5E36A678" w14:textId="77777777" w:rsidR="009E34BE" w:rsidRDefault="009E34BE" w:rsidP="00E662BC"/>
  <w:p w14:paraId="719D3C62" w14:textId="77777777" w:rsidR="009E34BE" w:rsidRDefault="009E34BE" w:rsidP="00E662BC"/>
  <w:p w14:paraId="38225FEE" w14:textId="77777777" w:rsidR="009E34BE" w:rsidRDefault="009E34BE" w:rsidP="00E662BC"/>
  <w:p w14:paraId="19C70FB2" w14:textId="77777777" w:rsidR="009E34BE" w:rsidRDefault="009E34BE" w:rsidP="00E662BC"/>
  <w:p w14:paraId="04B1D82A" w14:textId="77777777" w:rsidR="009E34BE" w:rsidRDefault="009E34BE" w:rsidP="00E662BC"/>
  <w:p w14:paraId="35BE7516" w14:textId="77777777" w:rsidR="009E34BE" w:rsidRDefault="009E34BE" w:rsidP="00E662BC"/>
  <w:p w14:paraId="669E9ED0" w14:textId="77777777" w:rsidR="009E34BE" w:rsidRDefault="009E34BE" w:rsidP="00E662BC"/>
  <w:p w14:paraId="6E3F78E3" w14:textId="77777777" w:rsidR="009E34BE" w:rsidRDefault="009E34BE" w:rsidP="00E662BC"/>
  <w:p w14:paraId="140D88D0" w14:textId="77777777" w:rsidR="009E34BE" w:rsidRDefault="009E34BE" w:rsidP="00E662BC"/>
  <w:p w14:paraId="66466036" w14:textId="77777777" w:rsidR="009E34BE" w:rsidRDefault="009E34BE" w:rsidP="00E662BC"/>
  <w:p w14:paraId="34E5F0DA" w14:textId="77777777" w:rsidR="009E34BE" w:rsidRDefault="009E34BE" w:rsidP="00E662BC"/>
  <w:p w14:paraId="7455B0FC" w14:textId="77777777" w:rsidR="009E34BE" w:rsidRDefault="009E34BE" w:rsidP="00E662BC"/>
  <w:p w14:paraId="1673B2EE" w14:textId="77777777" w:rsidR="009E34BE" w:rsidRDefault="009E34BE" w:rsidP="00E662BC"/>
  <w:p w14:paraId="6FA3FFD8" w14:textId="77777777" w:rsidR="009E34BE" w:rsidRDefault="009E34BE" w:rsidP="00E662BC"/>
  <w:p w14:paraId="019AE1D5" w14:textId="77777777" w:rsidR="009E34BE" w:rsidRDefault="009E34BE" w:rsidP="00E662BC"/>
  <w:p w14:paraId="2DD64C45" w14:textId="77777777" w:rsidR="009E34BE" w:rsidRDefault="009E34BE" w:rsidP="00E662BC"/>
  <w:p w14:paraId="1138CD22" w14:textId="77777777" w:rsidR="009E34BE" w:rsidRDefault="009E34BE" w:rsidP="00E662BC"/>
  <w:p w14:paraId="4B225D11" w14:textId="77777777" w:rsidR="009E34BE" w:rsidRDefault="009E34BE" w:rsidP="00E662BC"/>
  <w:p w14:paraId="005930DB" w14:textId="77777777" w:rsidR="009E34BE" w:rsidRDefault="009E34BE" w:rsidP="00E662BC"/>
  <w:p w14:paraId="78B3EAEA" w14:textId="77777777" w:rsidR="009E34BE" w:rsidRDefault="009E34BE" w:rsidP="00E662BC"/>
  <w:p w14:paraId="29481D67" w14:textId="77777777" w:rsidR="009E34BE" w:rsidRDefault="009E34BE" w:rsidP="00E662BC"/>
  <w:p w14:paraId="4E9CCD29" w14:textId="77777777" w:rsidR="009E34BE" w:rsidRDefault="009E34BE" w:rsidP="00E662BC"/>
  <w:p w14:paraId="70778871" w14:textId="77777777" w:rsidR="009E34BE" w:rsidRDefault="009E34BE" w:rsidP="00E662BC"/>
  <w:p w14:paraId="34BA3C21" w14:textId="77777777" w:rsidR="009E34BE" w:rsidRDefault="009E34BE" w:rsidP="00E662BC"/>
  <w:p w14:paraId="335F5F4D" w14:textId="77777777" w:rsidR="00B42B8C" w:rsidRDefault="00B42B8C" w:rsidP="00E662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2F5C" w14:textId="5BB321E0" w:rsidR="009E34BE" w:rsidRDefault="009E34BE" w:rsidP="008B5E83">
    <w:pPr>
      <w:pStyle w:val="Koptekst"/>
      <w:tabs>
        <w:tab w:val="left" w:pos="0"/>
      </w:tabs>
      <w:jc w:val="right"/>
    </w:pPr>
  </w:p>
  <w:p w14:paraId="2CEBB85C" w14:textId="6B24E3D4" w:rsidR="009E34BE" w:rsidRDefault="009E34BE" w:rsidP="00E662BC"/>
  <w:p w14:paraId="6A0C7663" w14:textId="7B3C9D8B" w:rsidR="009E34BE" w:rsidRDefault="00491945" w:rsidP="00E662BC">
    <w:r>
      <w:rPr>
        <w:noProof/>
      </w:rPr>
      <w:drawing>
        <wp:inline distT="0" distB="0" distL="0" distR="0" wp14:anchorId="5F74D06F" wp14:editId="1F6D24BE">
          <wp:extent cx="2480945" cy="636270"/>
          <wp:effectExtent l="0" t="0" r="0" b="0"/>
          <wp:docPr id="191835592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636270"/>
                  </a:xfrm>
                  <a:prstGeom prst="rect">
                    <a:avLst/>
                  </a:prstGeom>
                  <a:noFill/>
                  <a:ln>
                    <a:noFill/>
                  </a:ln>
                </pic:spPr>
              </pic:pic>
            </a:graphicData>
          </a:graphic>
        </wp:inline>
      </w:drawing>
    </w:r>
  </w:p>
  <w:p w14:paraId="7B26B36A" w14:textId="70F25532" w:rsidR="009E34BE" w:rsidRDefault="00FC7DFB" w:rsidP="00745852">
    <w:pPr>
      <w:pStyle w:val="Kop2zondernummerEmtio"/>
    </w:pPr>
    <w:r>
      <w:t xml:space="preserve">Bijlage </w:t>
    </w:r>
    <w:r w:rsidR="00B67EE5">
      <w:t>6.</w:t>
    </w:r>
    <w:r w:rsidR="007D2E44">
      <w:t>10</w:t>
    </w:r>
  </w:p>
  <w:p w14:paraId="16BDE897" w14:textId="77777777" w:rsidR="009E34BE" w:rsidRDefault="009E34BE" w:rsidP="00E662BC"/>
  <w:p w14:paraId="0E909EBB" w14:textId="77777777" w:rsidR="009E34BE" w:rsidRDefault="009E34BE" w:rsidP="00E662BC"/>
  <w:p w14:paraId="2B77DCF2" w14:textId="77777777" w:rsidR="00B42B8C" w:rsidRDefault="00B42B8C" w:rsidP="00E662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1EB2" w14:textId="77777777" w:rsidR="009E34BE" w:rsidRDefault="00000000"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8240;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87911"/>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A3C7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E68B6"/>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273A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A2B"/>
    <w:rsid w:val="002A2E44"/>
    <w:rsid w:val="002A3D57"/>
    <w:rsid w:val="002A4FCD"/>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371B"/>
    <w:rsid w:val="002E68CD"/>
    <w:rsid w:val="002F0003"/>
    <w:rsid w:val="002F0CF8"/>
    <w:rsid w:val="002F0DD5"/>
    <w:rsid w:val="002F1D47"/>
    <w:rsid w:val="002F678C"/>
    <w:rsid w:val="002F6852"/>
    <w:rsid w:val="002F7B77"/>
    <w:rsid w:val="00301553"/>
    <w:rsid w:val="00305208"/>
    <w:rsid w:val="003063C0"/>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3A9C"/>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1DB6"/>
    <w:rsid w:val="0041674F"/>
    <w:rsid w:val="0042064D"/>
    <w:rsid w:val="0042594D"/>
    <w:rsid w:val="00441382"/>
    <w:rsid w:val="00442381"/>
    <w:rsid w:val="004455FE"/>
    <w:rsid w:val="00451FDB"/>
    <w:rsid w:val="00454BB2"/>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1945"/>
    <w:rsid w:val="00492A16"/>
    <w:rsid w:val="004940E2"/>
    <w:rsid w:val="00495327"/>
    <w:rsid w:val="004A1D90"/>
    <w:rsid w:val="004B2C90"/>
    <w:rsid w:val="004B2E2C"/>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7A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0152"/>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1DAA"/>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1E6"/>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2E44"/>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73325"/>
    <w:rsid w:val="009819EC"/>
    <w:rsid w:val="0099179C"/>
    <w:rsid w:val="009A388E"/>
    <w:rsid w:val="009A640A"/>
    <w:rsid w:val="009C1976"/>
    <w:rsid w:val="009C2F9E"/>
    <w:rsid w:val="009D59BA"/>
    <w:rsid w:val="009D5AE2"/>
    <w:rsid w:val="009D636F"/>
    <w:rsid w:val="009E34BE"/>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C2740"/>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30352"/>
    <w:rsid w:val="00B307F6"/>
    <w:rsid w:val="00B31FBB"/>
    <w:rsid w:val="00B32813"/>
    <w:rsid w:val="00B346DF"/>
    <w:rsid w:val="00B42B8C"/>
    <w:rsid w:val="00B45575"/>
    <w:rsid w:val="00B460C2"/>
    <w:rsid w:val="00B46842"/>
    <w:rsid w:val="00B47460"/>
    <w:rsid w:val="00B55C9B"/>
    <w:rsid w:val="00B63EB9"/>
    <w:rsid w:val="00B665FD"/>
    <w:rsid w:val="00B66725"/>
    <w:rsid w:val="00B67EE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43E0"/>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27D4"/>
    <w:rsid w:val="00E53E6F"/>
    <w:rsid w:val="00E562C6"/>
    <w:rsid w:val="00E56EFE"/>
    <w:rsid w:val="00E60CE6"/>
    <w:rsid w:val="00E61D02"/>
    <w:rsid w:val="00E62D48"/>
    <w:rsid w:val="00E6431C"/>
    <w:rsid w:val="00E64BFF"/>
    <w:rsid w:val="00E6544C"/>
    <w:rsid w:val="00E65900"/>
    <w:rsid w:val="00E65D32"/>
    <w:rsid w:val="00E662BC"/>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7E4"/>
    <w:rsid w:val="00EB28CC"/>
    <w:rsid w:val="00EB7C66"/>
    <w:rsid w:val="00EB7ECE"/>
    <w:rsid w:val="00EC0C8E"/>
    <w:rsid w:val="00EC42E3"/>
    <w:rsid w:val="00EC6A07"/>
    <w:rsid w:val="00EC72BE"/>
    <w:rsid w:val="00EC7517"/>
    <w:rsid w:val="00ED19D9"/>
    <w:rsid w:val="00ED3490"/>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63B3"/>
    <w:rsid w:val="00FE1BFD"/>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E662BC"/>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FF87CA07178541A1DE91783B6BCD18" ma:contentTypeVersion="3" ma:contentTypeDescription="Een nieuw document maken." ma:contentTypeScope="" ma:versionID="bba9765c5c983b7b8ba2124d3f0f8c12">
  <xsd:schema xmlns:xsd="http://www.w3.org/2001/XMLSchema" xmlns:xs="http://www.w3.org/2001/XMLSchema" xmlns:p="http://schemas.microsoft.com/office/2006/metadata/properties" xmlns:ns2="3811203c-1003-4b14-b1b7-c524c2efc334" targetNamespace="http://schemas.microsoft.com/office/2006/metadata/properties" ma:root="true" ma:fieldsID="1d0a7efd77f80162d9854ec466fe608f" ns2:_="">
    <xsd:import namespace="3811203c-1003-4b14-b1b7-c524c2efc3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1203c-1003-4b14-b1b7-c524c2efc3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2.xml><?xml version="1.0" encoding="utf-8"?>
<ds:datastoreItem xmlns:ds="http://schemas.openxmlformats.org/officeDocument/2006/customXml" ds:itemID="{533CDB7A-F280-4C3A-9203-04BA4B733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837079-DE2A-494E-8426-34749BD63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1203c-1003-4b14-b1b7-c524c2efc3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177</Words>
  <Characters>1097</Characters>
  <Application>Microsoft Office Word</Application>
  <DocSecurity>0</DocSecurity>
  <Lines>83</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6</cp:revision>
  <dcterms:created xsi:type="dcterms:W3CDTF">2026-03-20T14:02:00Z</dcterms:created>
  <dcterms:modified xsi:type="dcterms:W3CDTF">2026-03-23T09:42:00Z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0x01010016FF87CA07178541A1DE91783B6BCD18</vt:lpwstr>
  </property>
</Properties>
</file>